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ermStart w:id="1383492643" w:edGrp="everyone"/>
    <w:p w14:paraId="630FFA74" w14:textId="77777777" w:rsidR="00A94F74" w:rsidRPr="003A2739" w:rsidRDefault="000901E7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noProof/>
          <w:sz w:val="13"/>
          <w:szCs w:val="13"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713BCC" wp14:editId="080FF660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8343900" cy="0"/>
                <wp:effectExtent l="12065" t="9525" r="6985" b="9525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880D0" id="Line 2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7.6pt" to="657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dZBJw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">
                <v:stroke dashstyle="1 1" endcap="round"/>
              </v:line>
            </w:pict>
          </mc:Fallback>
        </mc:AlternateContent>
      </w:r>
      <w:permEnd w:id="1383492643"/>
      <w:r w:rsidR="00A94F74" w:rsidRPr="003A2739">
        <w:rPr>
          <w:sz w:val="13"/>
          <w:szCs w:val="13"/>
        </w:rPr>
        <w:t>Bijlage nummer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864303695" w:edGrp="everyone"/>
      <w:r w:rsidR="003A2739">
        <w:rPr>
          <w:sz w:val="13"/>
        </w:rPr>
        <w:t>……</w:t>
      </w:r>
      <w:permEnd w:id="864303695"/>
    </w:p>
    <w:p w14:paraId="77081851" w14:textId="58FF5A86" w:rsidR="003A2739" w:rsidRDefault="00A94F74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sz w:val="13"/>
          <w:szCs w:val="13"/>
        </w:rPr>
        <w:t>Horend bij</w:t>
      </w:r>
      <w:r w:rsidR="003A2739" w:rsidRPr="003A2739">
        <w:rPr>
          <w:sz w:val="13"/>
          <w:szCs w:val="13"/>
        </w:rPr>
        <w:t xml:space="preserve"> </w:t>
      </w:r>
      <w:r w:rsidR="00D2079E" w:rsidRPr="003A2739">
        <w:rPr>
          <w:sz w:val="13"/>
          <w:szCs w:val="13"/>
        </w:rPr>
        <w:t>bestek numme</w:t>
      </w:r>
      <w:r w:rsidR="00D2079E">
        <w:rPr>
          <w:sz w:val="13"/>
          <w:szCs w:val="13"/>
        </w:rPr>
        <w:t>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963780354" w:edGrp="everyone"/>
      <w:r w:rsidR="003A2739">
        <w:rPr>
          <w:sz w:val="13"/>
        </w:rPr>
        <w:t>……</w:t>
      </w:r>
      <w:permEnd w:id="963780354"/>
    </w:p>
    <w:p w14:paraId="0C99D603" w14:textId="77777777" w:rsidR="003A2739" w:rsidRDefault="009C78CD" w:rsidP="003A2739">
      <w:pPr>
        <w:tabs>
          <w:tab w:val="left" w:pos="1985"/>
        </w:tabs>
        <w:rPr>
          <w:sz w:val="13"/>
          <w:szCs w:val="13"/>
        </w:rPr>
      </w:pPr>
      <w:r>
        <w:rPr>
          <w:sz w:val="13"/>
          <w:szCs w:val="13"/>
        </w:rPr>
        <w:t>Print d</w:t>
      </w:r>
      <w:r w:rsidR="00A94F74" w:rsidRPr="003A2739">
        <w:rPr>
          <w:sz w:val="13"/>
          <w:szCs w:val="13"/>
        </w:rPr>
        <w:t>atu</w:t>
      </w:r>
      <w:r w:rsidR="003A2739">
        <w:rPr>
          <w:sz w:val="13"/>
          <w:szCs w:val="13"/>
        </w:rPr>
        <w:t>m:</w:t>
      </w:r>
      <w:r w:rsidR="003A2739">
        <w:rPr>
          <w:sz w:val="13"/>
          <w:szCs w:val="13"/>
        </w:rPr>
        <w:tab/>
      </w:r>
      <w:permStart w:id="1030979393" w:edGrp="everyone"/>
      <w:r w:rsidR="003A2739">
        <w:rPr>
          <w:sz w:val="13"/>
        </w:rPr>
        <w:t>……</w:t>
      </w:r>
      <w:permEnd w:id="1030979393"/>
    </w:p>
    <w:p w14:paraId="04B3EADD" w14:textId="77777777" w:rsidR="00A94F74" w:rsidRDefault="000901E7" w:rsidP="003A2739">
      <w:pPr>
        <w:tabs>
          <w:tab w:val="left" w:pos="1985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6B7EB0" wp14:editId="21E82086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8343900" cy="0"/>
                <wp:effectExtent l="12065" t="9525" r="6985" b="9525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74837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4pt" to="65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FQ6KA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">
                <v:stroke dashstyle="1 1" endcap="round"/>
              </v:line>
            </w:pict>
          </mc:Fallback>
        </mc:AlternateContent>
      </w:r>
    </w:p>
    <w:p w14:paraId="0545D57D" w14:textId="77777777" w:rsidR="00A94F74" w:rsidRPr="0082026C" w:rsidRDefault="00A94F74" w:rsidP="00E87EF2"/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2098"/>
        <w:gridCol w:w="2296"/>
        <w:gridCol w:w="567"/>
        <w:gridCol w:w="2162"/>
        <w:gridCol w:w="2303"/>
        <w:gridCol w:w="2303"/>
        <w:gridCol w:w="2304"/>
      </w:tblGrid>
      <w:tr w:rsidR="002B491A" w:rsidRPr="00945A99" w14:paraId="1FD408B1" w14:textId="77777777" w:rsidTr="005B7175">
        <w:trPr>
          <w:trHeight w:val="454"/>
          <w:tblHeader/>
        </w:trPr>
        <w:tc>
          <w:tcPr>
            <w:tcW w:w="567" w:type="dxa"/>
            <w:shd w:val="clear" w:color="auto" w:fill="007BC7"/>
            <w:vAlign w:val="center"/>
          </w:tcPr>
          <w:p w14:paraId="631BCE89" w14:textId="77777777" w:rsidR="002B491A" w:rsidRPr="003F6678" w:rsidRDefault="002B491A" w:rsidP="005B7175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>
              <w:rPr>
                <w:color w:val="FFFFFF" w:themeColor="background1"/>
                <w:sz w:val="13"/>
                <w:szCs w:val="13"/>
              </w:rPr>
              <w:t>TKP nr.</w:t>
            </w:r>
          </w:p>
        </w:tc>
        <w:tc>
          <w:tcPr>
            <w:tcW w:w="851" w:type="dxa"/>
            <w:shd w:val="clear" w:color="auto" w:fill="007BC7"/>
            <w:vAlign w:val="center"/>
          </w:tcPr>
          <w:p w14:paraId="3CCF4B77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STABU nr.</w:t>
            </w:r>
          </w:p>
        </w:tc>
        <w:tc>
          <w:tcPr>
            <w:tcW w:w="2098" w:type="dxa"/>
            <w:shd w:val="clear" w:color="auto" w:fill="007BC7"/>
            <w:vAlign w:val="center"/>
          </w:tcPr>
          <w:p w14:paraId="778EEB12" w14:textId="77777777" w:rsidR="002B491A" w:rsidRPr="003F6678" w:rsidRDefault="002B491A" w:rsidP="007C2067">
            <w:pPr>
              <w:pStyle w:val="Tekstzonderopmaak1"/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FFFFFF" w:themeColor="background1"/>
                <w:sz w:val="13"/>
                <w:szCs w:val="13"/>
              </w:rPr>
            </w:pPr>
            <w:r w:rsidRPr="003F6678">
              <w:rPr>
                <w:rFonts w:ascii="Verdana" w:hAnsi="Verdana"/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2296" w:type="dxa"/>
            <w:shd w:val="clear" w:color="auto" w:fill="007BC7"/>
            <w:vAlign w:val="center"/>
          </w:tcPr>
          <w:p w14:paraId="40DCFF62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Controlepunt /</w:t>
            </w:r>
          </w:p>
          <w:p w14:paraId="793E3787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567" w:type="dxa"/>
            <w:shd w:val="clear" w:color="auto" w:fill="007BC7"/>
            <w:vAlign w:val="center"/>
          </w:tcPr>
          <w:p w14:paraId="62E52995" w14:textId="77777777"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WP /</w:t>
            </w:r>
          </w:p>
          <w:p w14:paraId="0C791691" w14:textId="77777777"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BP</w:t>
            </w:r>
          </w:p>
        </w:tc>
        <w:tc>
          <w:tcPr>
            <w:tcW w:w="2162" w:type="dxa"/>
            <w:shd w:val="clear" w:color="auto" w:fill="007BC7"/>
            <w:vAlign w:val="center"/>
          </w:tcPr>
          <w:p w14:paraId="1C637F8F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Toetsingswijze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14:paraId="30216458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Tijdstip /</w:t>
            </w:r>
          </w:p>
          <w:p w14:paraId="0C13642E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Frequentie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14:paraId="5EF6F4E0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Eis conform bestek;</w:t>
            </w:r>
          </w:p>
          <w:p w14:paraId="431D301C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  <w:tc>
          <w:tcPr>
            <w:tcW w:w="2304" w:type="dxa"/>
            <w:shd w:val="clear" w:color="auto" w:fill="007BC7"/>
            <w:vAlign w:val="center"/>
          </w:tcPr>
          <w:p w14:paraId="51CB69E1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Rapportage schriftelijk;</w:t>
            </w:r>
          </w:p>
          <w:p w14:paraId="03A9B010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</w:tr>
      <w:tr w:rsidR="00F15172" w:rsidRPr="00945A99" w14:paraId="70755B32" w14:textId="77777777" w:rsidTr="002B491A">
        <w:trPr>
          <w:trHeight w:val="255"/>
        </w:trPr>
        <w:tc>
          <w:tcPr>
            <w:tcW w:w="567" w:type="dxa"/>
          </w:tcPr>
          <w:p w14:paraId="245E2E97" w14:textId="77777777" w:rsidR="005104C6" w:rsidRPr="00945A99" w:rsidRDefault="005104C6" w:rsidP="002B491A">
            <w:pPr>
              <w:spacing w:line="220" w:lineRule="atLeast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C2E2ADA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14:paraId="222EB86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7565EF2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294CF4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1E00F6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BBB1ED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49AB15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D93216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21B555C" w14:textId="77777777" w:rsidTr="002B491A">
        <w:trPr>
          <w:trHeight w:val="255"/>
        </w:trPr>
        <w:tc>
          <w:tcPr>
            <w:tcW w:w="567" w:type="dxa"/>
          </w:tcPr>
          <w:p w14:paraId="61388F8A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51E77D12" w14:textId="07E6CA0C"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190AF9">
              <w:t>1</w:t>
            </w:r>
            <w:r w:rsidRPr="00945A99">
              <w:t>.01</w:t>
            </w:r>
          </w:p>
        </w:tc>
        <w:tc>
          <w:tcPr>
            <w:tcW w:w="2098" w:type="dxa"/>
          </w:tcPr>
          <w:p w14:paraId="38B5F08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14:paraId="36D88451" w14:textId="61F8B3A0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Voorwaarden (onder)aannemers</w:t>
            </w:r>
            <w:r w:rsidR="00BA110B">
              <w:rPr>
                <w:sz w:val="16"/>
                <w:szCs w:val="16"/>
              </w:rPr>
              <w:t xml:space="preserve"> </w:t>
            </w:r>
            <w:r w:rsidRPr="00945A99">
              <w:rPr>
                <w:sz w:val="16"/>
                <w:szCs w:val="16"/>
              </w:rPr>
              <w:t xml:space="preserve">elektrotechnische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14:paraId="2B58F02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E01715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8A597F">
              <w:rPr>
                <w:sz w:val="16"/>
                <w:szCs w:val="16"/>
              </w:rPr>
              <w:t>Goedkeuring</w:t>
            </w:r>
            <w:r w:rsidRPr="00945A99">
              <w:rPr>
                <w:sz w:val="16"/>
                <w:szCs w:val="16"/>
              </w:rPr>
              <w:t xml:space="preserve"> aannemer</w:t>
            </w:r>
          </w:p>
        </w:tc>
        <w:tc>
          <w:tcPr>
            <w:tcW w:w="2303" w:type="dxa"/>
          </w:tcPr>
          <w:p w14:paraId="6864FAE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04FA5EE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41704A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17A1172" w14:textId="77777777" w:rsidTr="002B491A">
        <w:trPr>
          <w:trHeight w:val="255"/>
        </w:trPr>
        <w:tc>
          <w:tcPr>
            <w:tcW w:w="567" w:type="dxa"/>
          </w:tcPr>
          <w:p w14:paraId="7DA6959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</w:t>
            </w:r>
          </w:p>
        </w:tc>
        <w:tc>
          <w:tcPr>
            <w:tcW w:w="851" w:type="dxa"/>
          </w:tcPr>
          <w:p w14:paraId="7AC4D222" w14:textId="66538160"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190AF9">
              <w:t>1</w:t>
            </w:r>
            <w:r w:rsidRPr="00945A99">
              <w:t>.01</w:t>
            </w:r>
          </w:p>
        </w:tc>
        <w:tc>
          <w:tcPr>
            <w:tcW w:w="2098" w:type="dxa"/>
          </w:tcPr>
          <w:p w14:paraId="6BBE694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14:paraId="02DA67B3" w14:textId="1D0FF75D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Voorwaarden (onder)aannemers infra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14:paraId="0FC8DE7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80B946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aannemer</w:t>
            </w:r>
          </w:p>
        </w:tc>
        <w:tc>
          <w:tcPr>
            <w:tcW w:w="2303" w:type="dxa"/>
          </w:tcPr>
          <w:p w14:paraId="5F486EE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78D49FE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007ACB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59C443A" w14:textId="77777777" w:rsidTr="002B491A">
        <w:trPr>
          <w:trHeight w:val="255"/>
        </w:trPr>
        <w:tc>
          <w:tcPr>
            <w:tcW w:w="567" w:type="dxa"/>
          </w:tcPr>
          <w:p w14:paraId="12FC0CE5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</w:t>
            </w:r>
          </w:p>
        </w:tc>
        <w:tc>
          <w:tcPr>
            <w:tcW w:w="851" w:type="dxa"/>
          </w:tcPr>
          <w:p w14:paraId="6A8775CB" w14:textId="3CF30572"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190AF9">
              <w:t>1</w:t>
            </w:r>
            <w:r w:rsidRPr="00945A99">
              <w:t>.02</w:t>
            </w:r>
          </w:p>
        </w:tc>
        <w:tc>
          <w:tcPr>
            <w:tcW w:w="2098" w:type="dxa"/>
          </w:tcPr>
          <w:p w14:paraId="69BEED5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Administratieve bepalingen</w:t>
            </w:r>
          </w:p>
        </w:tc>
        <w:tc>
          <w:tcPr>
            <w:tcW w:w="2296" w:type="dxa"/>
          </w:tcPr>
          <w:p w14:paraId="5CA3574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bouwstoffen</w:t>
            </w:r>
          </w:p>
        </w:tc>
        <w:tc>
          <w:tcPr>
            <w:tcW w:w="567" w:type="dxa"/>
          </w:tcPr>
          <w:p w14:paraId="0159102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0CC455C" w14:textId="4F77985E" w:rsidR="00F15172" w:rsidRPr="00945A99" w:rsidRDefault="00E457EC" w:rsidP="00E457EC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 keuren bouwstoffen v</w:t>
            </w:r>
            <w:r w:rsidR="00F15172" w:rsidRPr="00945A99">
              <w:rPr>
                <w:sz w:val="16"/>
                <w:szCs w:val="16"/>
              </w:rPr>
              <w:t>isueel</w:t>
            </w:r>
            <w:r>
              <w:rPr>
                <w:sz w:val="16"/>
                <w:szCs w:val="16"/>
              </w:rPr>
              <w:t xml:space="preserve"> en </w:t>
            </w:r>
            <w:r w:rsidR="00BA110B">
              <w:rPr>
                <w:sz w:val="16"/>
                <w:szCs w:val="16"/>
              </w:rPr>
              <w:t>overige</w:t>
            </w:r>
            <w:r>
              <w:rPr>
                <w:sz w:val="16"/>
                <w:szCs w:val="16"/>
              </w:rPr>
              <w:t xml:space="preserve"> het certificaat</w:t>
            </w:r>
          </w:p>
        </w:tc>
        <w:tc>
          <w:tcPr>
            <w:tcW w:w="2303" w:type="dxa"/>
          </w:tcPr>
          <w:p w14:paraId="478DBAE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Bij levering op het werk, voor verwerking</w:t>
            </w:r>
          </w:p>
        </w:tc>
        <w:tc>
          <w:tcPr>
            <w:tcW w:w="2303" w:type="dxa"/>
          </w:tcPr>
          <w:p w14:paraId="23491FF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Voorgeschreven kwaliteitsverklaring leveren</w:t>
            </w:r>
          </w:p>
        </w:tc>
        <w:tc>
          <w:tcPr>
            <w:tcW w:w="2304" w:type="dxa"/>
          </w:tcPr>
          <w:p w14:paraId="475C28F6" w14:textId="3A1D3746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Kwaliteitsverklaring/ certificaat</w:t>
            </w:r>
          </w:p>
        </w:tc>
      </w:tr>
      <w:tr w:rsidR="00F15172" w:rsidRPr="00945A99" w14:paraId="5D41A95B" w14:textId="77777777" w:rsidTr="002B491A">
        <w:trPr>
          <w:trHeight w:val="255"/>
        </w:trPr>
        <w:tc>
          <w:tcPr>
            <w:tcW w:w="567" w:type="dxa"/>
          </w:tcPr>
          <w:p w14:paraId="46F23D43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</w:t>
            </w:r>
          </w:p>
        </w:tc>
        <w:tc>
          <w:tcPr>
            <w:tcW w:w="851" w:type="dxa"/>
          </w:tcPr>
          <w:p w14:paraId="56250529" w14:textId="64A5E9AA"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190AF9">
              <w:t>1</w:t>
            </w:r>
            <w:r w:rsidRPr="00945A99">
              <w:t>.06</w:t>
            </w:r>
          </w:p>
        </w:tc>
        <w:tc>
          <w:tcPr>
            <w:tcW w:w="2098" w:type="dxa"/>
          </w:tcPr>
          <w:p w14:paraId="6543DD3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Verantwoordelijkheid</w:t>
            </w:r>
          </w:p>
        </w:tc>
        <w:tc>
          <w:tcPr>
            <w:tcW w:w="2296" w:type="dxa"/>
          </w:tcPr>
          <w:p w14:paraId="778A99B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Installatie- en werkverantwoordelijkheid</w:t>
            </w:r>
          </w:p>
        </w:tc>
        <w:tc>
          <w:tcPr>
            <w:tcW w:w="567" w:type="dxa"/>
          </w:tcPr>
          <w:p w14:paraId="1B36E7CE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4678ED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</w:t>
            </w:r>
          </w:p>
        </w:tc>
        <w:tc>
          <w:tcPr>
            <w:tcW w:w="2303" w:type="dxa"/>
          </w:tcPr>
          <w:p w14:paraId="33DFD97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2DA6CB1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2CA7D9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Schriftelijke verklaring</w:t>
            </w:r>
          </w:p>
        </w:tc>
      </w:tr>
      <w:tr w:rsidR="00F15172" w:rsidRPr="00945A99" w14:paraId="3B0D9F86" w14:textId="77777777" w:rsidTr="002B491A">
        <w:trPr>
          <w:trHeight w:val="255"/>
        </w:trPr>
        <w:tc>
          <w:tcPr>
            <w:tcW w:w="567" w:type="dxa"/>
          </w:tcPr>
          <w:p w14:paraId="3B0AE040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</w:t>
            </w:r>
          </w:p>
        </w:tc>
        <w:tc>
          <w:tcPr>
            <w:tcW w:w="851" w:type="dxa"/>
          </w:tcPr>
          <w:p w14:paraId="2B49C913" w14:textId="77777777" w:rsidR="00F15172" w:rsidRPr="00945A99" w:rsidRDefault="00F15172" w:rsidP="002B491A">
            <w:pPr>
              <w:spacing w:line="220" w:lineRule="atLeast"/>
            </w:pPr>
            <w:r w:rsidRPr="00945A99">
              <w:t>05.00</w:t>
            </w:r>
          </w:p>
        </w:tc>
        <w:tc>
          <w:tcPr>
            <w:tcW w:w="2098" w:type="dxa"/>
          </w:tcPr>
          <w:p w14:paraId="48B39EDD" w14:textId="71A95478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Bouwplaats</w:t>
            </w:r>
            <w:r w:rsidR="00BA110B">
              <w:rPr>
                <w:sz w:val="16"/>
                <w:szCs w:val="16"/>
              </w:rPr>
              <w:t>-</w:t>
            </w:r>
            <w:r w:rsidR="00BA110B" w:rsidRPr="00945A99">
              <w:rPr>
                <w:sz w:val="16"/>
                <w:szCs w:val="16"/>
              </w:rPr>
              <w:t>voorzieningen</w:t>
            </w:r>
            <w:r w:rsidRPr="00945A99">
              <w:rPr>
                <w:sz w:val="16"/>
                <w:szCs w:val="16"/>
              </w:rPr>
              <w:t>,</w:t>
            </w:r>
            <w:r w:rsidR="00BA110B">
              <w:rPr>
                <w:sz w:val="16"/>
                <w:szCs w:val="16"/>
              </w:rPr>
              <w:t xml:space="preserve"> </w:t>
            </w:r>
            <w:r w:rsidRPr="00945A99">
              <w:rPr>
                <w:sz w:val="16"/>
                <w:szCs w:val="16"/>
              </w:rPr>
              <w:t>algemeen</w:t>
            </w:r>
          </w:p>
        </w:tc>
        <w:tc>
          <w:tcPr>
            <w:tcW w:w="2296" w:type="dxa"/>
          </w:tcPr>
          <w:p w14:paraId="2DE270A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Afval</w:t>
            </w:r>
          </w:p>
        </w:tc>
        <w:tc>
          <w:tcPr>
            <w:tcW w:w="567" w:type="dxa"/>
          </w:tcPr>
          <w:p w14:paraId="6307C35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BDE3EF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823744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 elk transport</w:t>
            </w:r>
          </w:p>
        </w:tc>
        <w:tc>
          <w:tcPr>
            <w:tcW w:w="2303" w:type="dxa"/>
          </w:tcPr>
          <w:p w14:paraId="6331D2F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Bewijs van storting</w:t>
            </w:r>
          </w:p>
        </w:tc>
        <w:tc>
          <w:tcPr>
            <w:tcW w:w="2304" w:type="dxa"/>
          </w:tcPr>
          <w:p w14:paraId="0977268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FAB9171" w14:textId="77777777" w:rsidTr="002B491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14:paraId="648043FE" w14:textId="77777777" w:rsidR="00F15172" w:rsidRPr="00945A99" w:rsidRDefault="00FF68FB" w:rsidP="002B491A">
            <w:pPr>
              <w:spacing w:line="220" w:lineRule="atLeast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7BD4B74" w14:textId="77777777" w:rsidR="00F15172" w:rsidRPr="00945A99" w:rsidRDefault="00F15172" w:rsidP="002B491A">
            <w:pPr>
              <w:spacing w:line="220" w:lineRule="atLeast"/>
            </w:pPr>
            <w:r w:rsidRPr="00945A99">
              <w:t>05.52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2404755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Uitzetten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5A172A8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Bouwraam,</w:t>
            </w:r>
          </w:p>
          <w:p w14:paraId="45C8652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Peilmaten bouwlagen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3DD3B4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493899F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meting door aannemer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B76896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Gerelateerd aan bouwfase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D81AF2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Onuitwisbaar vastleggen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32A0FC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3F54910" w14:textId="77777777" w:rsidTr="002B491A">
        <w:trPr>
          <w:trHeight w:val="255"/>
        </w:trPr>
        <w:tc>
          <w:tcPr>
            <w:tcW w:w="567" w:type="dxa"/>
            <w:shd w:val="clear" w:color="auto" w:fill="8FCAE7"/>
          </w:tcPr>
          <w:p w14:paraId="53F78194" w14:textId="77777777" w:rsidR="00F15172" w:rsidRPr="00BA110B" w:rsidRDefault="00F15172" w:rsidP="002B491A">
            <w:pPr>
              <w:spacing w:line="220" w:lineRule="atLeast"/>
              <w:jc w:val="center"/>
              <w:rPr>
                <w:sz w:val="16"/>
                <w:szCs w:val="16"/>
              </w:rPr>
            </w:pPr>
            <w:bookmarkStart w:id="0" w:name="_Hlk123719994"/>
          </w:p>
        </w:tc>
        <w:tc>
          <w:tcPr>
            <w:tcW w:w="851" w:type="dxa"/>
            <w:shd w:val="clear" w:color="auto" w:fill="8FCAE7"/>
          </w:tcPr>
          <w:p w14:paraId="5932E953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098" w:type="dxa"/>
            <w:shd w:val="clear" w:color="auto" w:fill="8FCAE7"/>
          </w:tcPr>
          <w:p w14:paraId="112DF7D6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2B8988B0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564D8767" w14:textId="77777777" w:rsidR="00F15172" w:rsidRPr="00BA110B" w:rsidRDefault="00F15172" w:rsidP="002B491A">
            <w:pPr>
              <w:spacing w:line="22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shd w:val="clear" w:color="auto" w:fill="8FCAE7"/>
          </w:tcPr>
          <w:p w14:paraId="77504E7C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5EDFE39B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E2B9530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79073125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bookmarkEnd w:id="0"/>
      <w:tr w:rsidR="00F15172" w:rsidRPr="00945A99" w14:paraId="599980DD" w14:textId="77777777" w:rsidTr="002B491A">
        <w:trPr>
          <w:trHeight w:val="255"/>
        </w:trPr>
        <w:tc>
          <w:tcPr>
            <w:tcW w:w="567" w:type="dxa"/>
          </w:tcPr>
          <w:p w14:paraId="14009E97" w14:textId="77777777" w:rsidR="00F15172" w:rsidRPr="00945A99" w:rsidRDefault="00FF68FB" w:rsidP="002B491A">
            <w:pPr>
              <w:spacing w:line="220" w:lineRule="atLeast"/>
              <w:jc w:val="center"/>
            </w:pPr>
            <w:r>
              <w:t>8</w:t>
            </w:r>
          </w:p>
        </w:tc>
        <w:tc>
          <w:tcPr>
            <w:tcW w:w="851" w:type="dxa"/>
          </w:tcPr>
          <w:p w14:paraId="76D0CE09" w14:textId="77777777" w:rsidR="00F15172" w:rsidRPr="00945A99" w:rsidRDefault="00F15172" w:rsidP="002B491A">
            <w:pPr>
              <w:spacing w:line="220" w:lineRule="atLeast"/>
            </w:pPr>
            <w:r w:rsidRPr="00945A99">
              <w:t>10</w:t>
            </w:r>
          </w:p>
        </w:tc>
        <w:tc>
          <w:tcPr>
            <w:tcW w:w="2098" w:type="dxa"/>
          </w:tcPr>
          <w:p w14:paraId="437D1E8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14:paraId="320963E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14:paraId="2D4B8C7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6584D0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werkplan</w:t>
            </w:r>
          </w:p>
        </w:tc>
        <w:tc>
          <w:tcPr>
            <w:tcW w:w="2303" w:type="dxa"/>
          </w:tcPr>
          <w:p w14:paraId="448FEE4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sanering</w:t>
            </w:r>
          </w:p>
        </w:tc>
        <w:tc>
          <w:tcPr>
            <w:tcW w:w="2303" w:type="dxa"/>
          </w:tcPr>
          <w:p w14:paraId="60B58A8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Asbestbesluit</w:t>
            </w:r>
          </w:p>
        </w:tc>
        <w:tc>
          <w:tcPr>
            <w:tcW w:w="2304" w:type="dxa"/>
          </w:tcPr>
          <w:p w14:paraId="2F909B1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FF68FB" w14:paraId="0C6BC649" w14:textId="77777777" w:rsidTr="002B491A">
        <w:trPr>
          <w:trHeight w:val="255"/>
        </w:trPr>
        <w:tc>
          <w:tcPr>
            <w:tcW w:w="567" w:type="dxa"/>
          </w:tcPr>
          <w:p w14:paraId="70F18622" w14:textId="77777777" w:rsidR="00F15172" w:rsidRPr="00FF68FB" w:rsidRDefault="00FF68FB" w:rsidP="00FF68FB">
            <w:pPr>
              <w:spacing w:line="220" w:lineRule="atLeast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1" w:type="dxa"/>
          </w:tcPr>
          <w:p w14:paraId="7CB3BD1C" w14:textId="77777777" w:rsidR="00F15172" w:rsidRPr="00FF68FB" w:rsidRDefault="00F15172" w:rsidP="002B491A">
            <w:pPr>
              <w:spacing w:line="220" w:lineRule="atLeast"/>
              <w:rPr>
                <w:sz w:val="16"/>
              </w:rPr>
            </w:pPr>
            <w:r w:rsidRPr="00FF68FB">
              <w:rPr>
                <w:sz w:val="16"/>
              </w:rPr>
              <w:t>10</w:t>
            </w:r>
          </w:p>
        </w:tc>
        <w:tc>
          <w:tcPr>
            <w:tcW w:w="2098" w:type="dxa"/>
          </w:tcPr>
          <w:p w14:paraId="166AD7A1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14:paraId="1BDF0A17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14:paraId="5692DC96" w14:textId="77777777" w:rsidR="00F15172" w:rsidRPr="00FF68FB" w:rsidRDefault="00F15172" w:rsidP="002B491A">
            <w:pPr>
              <w:spacing w:line="220" w:lineRule="atLeast"/>
              <w:jc w:val="center"/>
              <w:rPr>
                <w:sz w:val="16"/>
              </w:rPr>
            </w:pPr>
          </w:p>
        </w:tc>
        <w:tc>
          <w:tcPr>
            <w:tcW w:w="2162" w:type="dxa"/>
          </w:tcPr>
          <w:p w14:paraId="5B25443A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FB747D3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Na uitvoering</w:t>
            </w:r>
          </w:p>
        </w:tc>
        <w:tc>
          <w:tcPr>
            <w:tcW w:w="2303" w:type="dxa"/>
          </w:tcPr>
          <w:p w14:paraId="754B52EC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5B92FCD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Saneringsrapport</w:t>
            </w:r>
          </w:p>
        </w:tc>
      </w:tr>
      <w:tr w:rsidR="00F15172" w:rsidRPr="00945A99" w14:paraId="5A76035A" w14:textId="77777777" w:rsidTr="002B491A">
        <w:tc>
          <w:tcPr>
            <w:tcW w:w="567" w:type="dxa"/>
          </w:tcPr>
          <w:p w14:paraId="1DA286D5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0</w:t>
            </w:r>
          </w:p>
        </w:tc>
        <w:tc>
          <w:tcPr>
            <w:tcW w:w="851" w:type="dxa"/>
          </w:tcPr>
          <w:p w14:paraId="7F1B6893" w14:textId="77777777" w:rsidR="00F15172" w:rsidRPr="00945A99" w:rsidRDefault="00F15172" w:rsidP="002B491A">
            <w:pPr>
              <w:spacing w:line="220" w:lineRule="atLeast"/>
            </w:pPr>
            <w:r w:rsidRPr="00945A99">
              <w:t>12.40</w:t>
            </w:r>
          </w:p>
        </w:tc>
        <w:tc>
          <w:tcPr>
            <w:tcW w:w="2098" w:type="dxa"/>
          </w:tcPr>
          <w:p w14:paraId="5987CF6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4A2B9F5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Overblijvende grond</w:t>
            </w:r>
          </w:p>
        </w:tc>
        <w:tc>
          <w:tcPr>
            <w:tcW w:w="567" w:type="dxa"/>
          </w:tcPr>
          <w:p w14:paraId="068DBEE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6E1710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14:paraId="11B9A32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transport</w:t>
            </w:r>
          </w:p>
        </w:tc>
        <w:tc>
          <w:tcPr>
            <w:tcW w:w="2303" w:type="dxa"/>
          </w:tcPr>
          <w:p w14:paraId="19B432C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14:paraId="310CFDE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172044A9" w14:textId="77777777" w:rsidTr="002B491A">
        <w:tc>
          <w:tcPr>
            <w:tcW w:w="567" w:type="dxa"/>
          </w:tcPr>
          <w:p w14:paraId="7C6B6B82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</w:p>
        </w:tc>
        <w:tc>
          <w:tcPr>
            <w:tcW w:w="851" w:type="dxa"/>
          </w:tcPr>
          <w:p w14:paraId="400855EF" w14:textId="77777777"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14:paraId="1AD5877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0CBAD1A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Verwerken grond</w:t>
            </w:r>
          </w:p>
        </w:tc>
        <w:tc>
          <w:tcPr>
            <w:tcW w:w="567" w:type="dxa"/>
          </w:tcPr>
          <w:p w14:paraId="760A8D7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DE23A9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14:paraId="3AED9DD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levering</w:t>
            </w:r>
          </w:p>
        </w:tc>
        <w:tc>
          <w:tcPr>
            <w:tcW w:w="2303" w:type="dxa"/>
          </w:tcPr>
          <w:p w14:paraId="48CC76A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14:paraId="66EFC33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Schoon grondverklaring</w:t>
            </w:r>
          </w:p>
        </w:tc>
      </w:tr>
      <w:tr w:rsidR="00F15172" w:rsidRPr="00945A99" w14:paraId="46040006" w14:textId="77777777" w:rsidTr="002B491A">
        <w:tc>
          <w:tcPr>
            <w:tcW w:w="567" w:type="dxa"/>
          </w:tcPr>
          <w:p w14:paraId="4BF6C5A9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</w:t>
            </w:r>
          </w:p>
        </w:tc>
        <w:tc>
          <w:tcPr>
            <w:tcW w:w="851" w:type="dxa"/>
          </w:tcPr>
          <w:p w14:paraId="5509BC0F" w14:textId="77777777"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14:paraId="7180793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68B7372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Indringingsweerstand per laag</w:t>
            </w:r>
          </w:p>
        </w:tc>
        <w:tc>
          <w:tcPr>
            <w:tcW w:w="567" w:type="dxa"/>
          </w:tcPr>
          <w:p w14:paraId="57CBBCE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E1A5BF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14:paraId="14478E4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14:paraId="182997A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 fundatie en bestratingen 4 N/mm2, overige 2 N/mm2</w:t>
            </w:r>
          </w:p>
        </w:tc>
        <w:tc>
          <w:tcPr>
            <w:tcW w:w="2304" w:type="dxa"/>
          </w:tcPr>
          <w:p w14:paraId="0EAAB59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1C1AF5F9" w14:textId="77777777" w:rsidTr="002B491A">
        <w:tc>
          <w:tcPr>
            <w:tcW w:w="567" w:type="dxa"/>
          </w:tcPr>
          <w:p w14:paraId="2281AE30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</w:t>
            </w:r>
            <w:r w:rsidR="00FF68FB">
              <w:t>3</w:t>
            </w:r>
          </w:p>
        </w:tc>
        <w:tc>
          <w:tcPr>
            <w:tcW w:w="851" w:type="dxa"/>
          </w:tcPr>
          <w:p w14:paraId="64043044" w14:textId="77777777" w:rsidR="00F15172" w:rsidRPr="00945A99" w:rsidRDefault="00F15172" w:rsidP="002B491A">
            <w:pPr>
              <w:spacing w:line="220" w:lineRule="atLeast"/>
            </w:pPr>
            <w:r w:rsidRPr="00945A99">
              <w:t>12.60</w:t>
            </w:r>
          </w:p>
        </w:tc>
        <w:tc>
          <w:tcPr>
            <w:tcW w:w="2098" w:type="dxa"/>
          </w:tcPr>
          <w:p w14:paraId="0FBC8FD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4FE6537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Verdichten van grond</w:t>
            </w:r>
          </w:p>
        </w:tc>
        <w:tc>
          <w:tcPr>
            <w:tcW w:w="567" w:type="dxa"/>
          </w:tcPr>
          <w:p w14:paraId="521BDBF5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11D231E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14:paraId="47D133F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14:paraId="3FC3B51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Gehele bouwput 6 N/mm2</w:t>
            </w:r>
          </w:p>
        </w:tc>
        <w:tc>
          <w:tcPr>
            <w:tcW w:w="2304" w:type="dxa"/>
          </w:tcPr>
          <w:p w14:paraId="52081BA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4DE84EB" w14:textId="77777777" w:rsidTr="002B491A">
        <w:tc>
          <w:tcPr>
            <w:tcW w:w="567" w:type="dxa"/>
          </w:tcPr>
          <w:p w14:paraId="515B0C6D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4</w:t>
            </w:r>
          </w:p>
        </w:tc>
        <w:tc>
          <w:tcPr>
            <w:tcW w:w="851" w:type="dxa"/>
          </w:tcPr>
          <w:p w14:paraId="2CF88991" w14:textId="77777777"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</w:tcPr>
          <w:p w14:paraId="55C23C9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</w:tcPr>
          <w:p w14:paraId="179B608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Bestaand</w:t>
            </w:r>
          </w:p>
        </w:tc>
        <w:tc>
          <w:tcPr>
            <w:tcW w:w="567" w:type="dxa"/>
          </w:tcPr>
          <w:p w14:paraId="3ED39FB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7A32CE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Video</w:t>
            </w:r>
          </w:p>
        </w:tc>
        <w:tc>
          <w:tcPr>
            <w:tcW w:w="2303" w:type="dxa"/>
          </w:tcPr>
          <w:p w14:paraId="29FEC30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D8CE25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0D34A8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558B5877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379DF27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6C1A9F" w14:textId="77777777"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B46199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7B5132F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Nieuw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1CF7AF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356D93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5D777A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aanleg en voor dichten sleuf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615504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conform bestek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AB67AA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Revisiegegevens</w:t>
            </w:r>
          </w:p>
        </w:tc>
      </w:tr>
      <w:tr w:rsidR="00FF68FB" w:rsidRPr="00945A99" w14:paraId="589A8827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5DCDAF3C" w14:textId="77777777" w:rsidR="00FF68FB" w:rsidRDefault="00FF68FB" w:rsidP="002B491A">
            <w:pPr>
              <w:spacing w:line="220" w:lineRule="atLeast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C8811E" w14:textId="77777777" w:rsidR="00FF68FB" w:rsidRPr="00945A99" w:rsidRDefault="00FF68FB" w:rsidP="002B491A">
            <w:pPr>
              <w:spacing w:line="220" w:lineRule="atLeast"/>
            </w:pPr>
            <w:r>
              <w:t>19.19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450E1A17" w14:textId="77777777"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Opmeten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490BB50E" w14:textId="77777777"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Thermografische</w:t>
            </w:r>
            <w:proofErr w:type="spellEnd"/>
            <w:r w:rsidRPr="00945A99">
              <w:rPr>
                <w:sz w:val="16"/>
                <w:szCs w:val="16"/>
              </w:rPr>
              <w:t xml:space="preserve"> meting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12DA59D" w14:textId="77777777" w:rsidR="00FF68FB" w:rsidRPr="00945A99" w:rsidRDefault="00FF68FB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2F375579" w14:textId="77777777"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78D6C9D6" w14:textId="77777777"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 aangeven van directie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30A1080" w14:textId="77777777"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1427DEC9" w14:textId="77777777"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29B2EE36" w14:textId="77777777" w:rsidTr="002B491A">
        <w:tc>
          <w:tcPr>
            <w:tcW w:w="567" w:type="dxa"/>
            <w:shd w:val="clear" w:color="auto" w:fill="8FCAE7"/>
          </w:tcPr>
          <w:p w14:paraId="3B6636C8" w14:textId="77777777" w:rsidR="00F15172" w:rsidRPr="00BA110B" w:rsidRDefault="00F15172" w:rsidP="002B491A">
            <w:pPr>
              <w:spacing w:line="22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8FCAE7"/>
          </w:tcPr>
          <w:p w14:paraId="5B505EBC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098" w:type="dxa"/>
            <w:shd w:val="clear" w:color="auto" w:fill="8FCAE7"/>
          </w:tcPr>
          <w:p w14:paraId="354F4876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3D9B9B81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15A96607" w14:textId="77777777" w:rsidR="00F15172" w:rsidRPr="00BA110B" w:rsidRDefault="00F15172" w:rsidP="002B491A">
            <w:pPr>
              <w:spacing w:line="22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shd w:val="clear" w:color="auto" w:fill="8FCAE7"/>
          </w:tcPr>
          <w:p w14:paraId="1EBBDCEF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28176DC1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25DA500B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433D820C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B16C6F5" w14:textId="77777777" w:rsidTr="002B491A">
        <w:tc>
          <w:tcPr>
            <w:tcW w:w="567" w:type="dxa"/>
          </w:tcPr>
          <w:p w14:paraId="50695E0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17</w:t>
            </w:r>
          </w:p>
        </w:tc>
        <w:tc>
          <w:tcPr>
            <w:tcW w:w="851" w:type="dxa"/>
          </w:tcPr>
          <w:p w14:paraId="75489578" w14:textId="77777777" w:rsidR="00F15172" w:rsidRPr="00945A99" w:rsidRDefault="00F15172" w:rsidP="002B491A">
            <w:pPr>
              <w:spacing w:line="220" w:lineRule="atLeast"/>
            </w:pPr>
            <w:r w:rsidRPr="00945A99">
              <w:t>20</w:t>
            </w:r>
          </w:p>
        </w:tc>
        <w:tc>
          <w:tcPr>
            <w:tcW w:w="2098" w:type="dxa"/>
          </w:tcPr>
          <w:p w14:paraId="7C9B0A8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Funderingspalen en damwanden</w:t>
            </w:r>
          </w:p>
        </w:tc>
        <w:tc>
          <w:tcPr>
            <w:tcW w:w="2296" w:type="dxa"/>
          </w:tcPr>
          <w:p w14:paraId="62EF2F6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Heipalen</w:t>
            </w:r>
          </w:p>
        </w:tc>
        <w:tc>
          <w:tcPr>
            <w:tcW w:w="567" w:type="dxa"/>
          </w:tcPr>
          <w:p w14:paraId="0CFAB7A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96503E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Kalenderen</w:t>
            </w:r>
          </w:p>
        </w:tc>
        <w:tc>
          <w:tcPr>
            <w:tcW w:w="2303" w:type="dxa"/>
          </w:tcPr>
          <w:p w14:paraId="0352594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elke heipaal</w:t>
            </w:r>
          </w:p>
        </w:tc>
        <w:tc>
          <w:tcPr>
            <w:tcW w:w="2303" w:type="dxa"/>
          </w:tcPr>
          <w:p w14:paraId="0938D04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Kalenderwaarden </w:t>
            </w:r>
            <w:proofErr w:type="spellStart"/>
            <w:r w:rsidRPr="003D7725">
              <w:rPr>
                <w:sz w:val="16"/>
                <w:szCs w:val="16"/>
              </w:rPr>
              <w:t>vlgs</w:t>
            </w:r>
            <w:proofErr w:type="spellEnd"/>
            <w:r w:rsidRPr="003D7725">
              <w:rPr>
                <w:sz w:val="16"/>
                <w:szCs w:val="16"/>
              </w:rPr>
              <w:t xml:space="preserve"> directie</w:t>
            </w:r>
          </w:p>
        </w:tc>
        <w:tc>
          <w:tcPr>
            <w:tcW w:w="2304" w:type="dxa"/>
          </w:tcPr>
          <w:p w14:paraId="639A8CC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Kalendergegevens en revisie palen</w:t>
            </w:r>
          </w:p>
        </w:tc>
      </w:tr>
      <w:tr w:rsidR="00F15172" w:rsidRPr="00945A99" w14:paraId="281F6FE2" w14:textId="77777777" w:rsidTr="002B491A">
        <w:tc>
          <w:tcPr>
            <w:tcW w:w="567" w:type="dxa"/>
          </w:tcPr>
          <w:p w14:paraId="73DB8369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18</w:t>
            </w:r>
          </w:p>
        </w:tc>
        <w:tc>
          <w:tcPr>
            <w:tcW w:w="851" w:type="dxa"/>
          </w:tcPr>
          <w:p w14:paraId="474D4E40" w14:textId="77777777" w:rsidR="00F15172" w:rsidRPr="00945A99" w:rsidRDefault="00F15172" w:rsidP="002B491A">
            <w:pPr>
              <w:spacing w:line="220" w:lineRule="atLeast"/>
            </w:pPr>
            <w:r w:rsidRPr="00945A99">
              <w:t>21.40</w:t>
            </w:r>
          </w:p>
        </w:tc>
        <w:tc>
          <w:tcPr>
            <w:tcW w:w="2098" w:type="dxa"/>
          </w:tcPr>
          <w:p w14:paraId="7BBFD7D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09C9721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Wapening</w:t>
            </w:r>
          </w:p>
        </w:tc>
        <w:tc>
          <w:tcPr>
            <w:tcW w:w="567" w:type="dxa"/>
          </w:tcPr>
          <w:p w14:paraId="1029809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337043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14:paraId="10A95FE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14:paraId="4CD154B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Goedgekeurde wapeningstekening</w:t>
            </w:r>
          </w:p>
        </w:tc>
        <w:tc>
          <w:tcPr>
            <w:tcW w:w="2304" w:type="dxa"/>
          </w:tcPr>
          <w:p w14:paraId="15ACFAD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Productcertificaat, fabrieksattest</w:t>
            </w:r>
          </w:p>
        </w:tc>
      </w:tr>
      <w:tr w:rsidR="00F15172" w:rsidRPr="00945A99" w14:paraId="3629B0BC" w14:textId="77777777" w:rsidTr="002B491A">
        <w:tc>
          <w:tcPr>
            <w:tcW w:w="567" w:type="dxa"/>
          </w:tcPr>
          <w:p w14:paraId="5913F4E9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14:paraId="6DA7773E" w14:textId="77777777"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4C96753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431C9EC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14:paraId="3C03BDD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696A58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C588C9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2 dagen voor verwerking</w:t>
            </w:r>
          </w:p>
        </w:tc>
        <w:tc>
          <w:tcPr>
            <w:tcW w:w="2303" w:type="dxa"/>
          </w:tcPr>
          <w:p w14:paraId="3C15B22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760585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Samenstelling mortel; bewijs van oorsprong cement; certificaat en samenstelling menggranulaat</w:t>
            </w:r>
          </w:p>
        </w:tc>
      </w:tr>
      <w:tr w:rsidR="00F15172" w:rsidRPr="00945A99" w14:paraId="2C5387E8" w14:textId="77777777" w:rsidTr="002B491A">
        <w:tc>
          <w:tcPr>
            <w:tcW w:w="567" w:type="dxa"/>
          </w:tcPr>
          <w:p w14:paraId="786DFFCC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20</w:t>
            </w:r>
          </w:p>
        </w:tc>
        <w:tc>
          <w:tcPr>
            <w:tcW w:w="851" w:type="dxa"/>
          </w:tcPr>
          <w:p w14:paraId="2EFB3DB4" w14:textId="77777777"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777B015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44EEAC5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14:paraId="135546E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98E4E4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proeven door betoncentrale</w:t>
            </w:r>
          </w:p>
        </w:tc>
        <w:tc>
          <w:tcPr>
            <w:tcW w:w="2303" w:type="dxa"/>
          </w:tcPr>
          <w:p w14:paraId="735E00B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Van elke betonstort</w:t>
            </w:r>
          </w:p>
        </w:tc>
        <w:tc>
          <w:tcPr>
            <w:tcW w:w="2303" w:type="dxa"/>
          </w:tcPr>
          <w:p w14:paraId="784F31A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131534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12EBB839" w14:textId="77777777" w:rsidTr="002B491A">
        <w:tc>
          <w:tcPr>
            <w:tcW w:w="567" w:type="dxa"/>
          </w:tcPr>
          <w:p w14:paraId="1B9197F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14:paraId="3B7F998D" w14:textId="77777777"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2932804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116F02C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Oppervlak gestorte beton</w:t>
            </w:r>
          </w:p>
        </w:tc>
        <w:tc>
          <w:tcPr>
            <w:tcW w:w="567" w:type="dxa"/>
          </w:tcPr>
          <w:p w14:paraId="6ACA3281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A00712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E00D8F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  <w:r w:rsidRPr="003D7725">
              <w:rPr>
                <w:sz w:val="16"/>
                <w:szCs w:val="16"/>
              </w:rPr>
              <w:t xml:space="preserve"> / verharding onderdeel</w:t>
            </w:r>
          </w:p>
        </w:tc>
        <w:tc>
          <w:tcPr>
            <w:tcW w:w="2303" w:type="dxa"/>
          </w:tcPr>
          <w:p w14:paraId="7190CE6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B4C231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667BC2F" w14:textId="77777777" w:rsidTr="002B491A">
        <w:tc>
          <w:tcPr>
            <w:tcW w:w="567" w:type="dxa"/>
          </w:tcPr>
          <w:p w14:paraId="78072E62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22</w:t>
            </w:r>
          </w:p>
        </w:tc>
        <w:tc>
          <w:tcPr>
            <w:tcW w:w="851" w:type="dxa"/>
          </w:tcPr>
          <w:p w14:paraId="468B50F9" w14:textId="77777777" w:rsidR="00F15172" w:rsidRPr="00945A99" w:rsidRDefault="00F15172" w:rsidP="002B491A">
            <w:pPr>
              <w:spacing w:line="220" w:lineRule="atLeast"/>
            </w:pPr>
            <w:r w:rsidRPr="00945A99">
              <w:t>21.82</w:t>
            </w:r>
          </w:p>
        </w:tc>
        <w:tc>
          <w:tcPr>
            <w:tcW w:w="2098" w:type="dxa"/>
          </w:tcPr>
          <w:p w14:paraId="69AE458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5DAE73E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Ankers en bevestigingsmiddelen</w:t>
            </w:r>
          </w:p>
        </w:tc>
        <w:tc>
          <w:tcPr>
            <w:tcW w:w="567" w:type="dxa"/>
          </w:tcPr>
          <w:p w14:paraId="08A07A2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F7ABD8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72C4AC1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E0AF15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4D910D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1432B849" w14:textId="77777777" w:rsidTr="002B491A">
        <w:tc>
          <w:tcPr>
            <w:tcW w:w="567" w:type="dxa"/>
          </w:tcPr>
          <w:p w14:paraId="24AB13C5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23</w:t>
            </w:r>
          </w:p>
        </w:tc>
        <w:tc>
          <w:tcPr>
            <w:tcW w:w="851" w:type="dxa"/>
          </w:tcPr>
          <w:p w14:paraId="522224FD" w14:textId="77777777" w:rsidR="00F15172" w:rsidRPr="00945A99" w:rsidRDefault="00F15172" w:rsidP="002B491A">
            <w:pPr>
              <w:spacing w:line="220" w:lineRule="atLeast"/>
            </w:pPr>
            <w:r w:rsidRPr="00945A99">
              <w:t>21.85</w:t>
            </w:r>
          </w:p>
        </w:tc>
        <w:tc>
          <w:tcPr>
            <w:tcW w:w="2098" w:type="dxa"/>
          </w:tcPr>
          <w:p w14:paraId="02F1CF2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11A4214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stortvoorzieningen, sparingen</w:t>
            </w:r>
          </w:p>
        </w:tc>
        <w:tc>
          <w:tcPr>
            <w:tcW w:w="567" w:type="dxa"/>
          </w:tcPr>
          <w:p w14:paraId="609E2133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D6C820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14:paraId="36C56B5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14:paraId="4EB29FF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5AEF67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3B38A19" w14:textId="77777777" w:rsidTr="002B491A">
        <w:tc>
          <w:tcPr>
            <w:tcW w:w="567" w:type="dxa"/>
          </w:tcPr>
          <w:p w14:paraId="78D475B3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14:paraId="09B4422D" w14:textId="77777777" w:rsidR="00F15172" w:rsidRPr="00945A99" w:rsidRDefault="00F15172" w:rsidP="002B491A">
            <w:pPr>
              <w:spacing w:line="220" w:lineRule="atLeast"/>
            </w:pPr>
            <w:r w:rsidRPr="00945A99">
              <w:t>21.</w:t>
            </w:r>
          </w:p>
        </w:tc>
        <w:tc>
          <w:tcPr>
            <w:tcW w:w="2098" w:type="dxa"/>
          </w:tcPr>
          <w:p w14:paraId="635B6C6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455B4E4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567" w:type="dxa"/>
          </w:tcPr>
          <w:p w14:paraId="5AD74BA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07EB05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Verhardingsproef</w:t>
            </w:r>
          </w:p>
        </w:tc>
        <w:tc>
          <w:tcPr>
            <w:tcW w:w="2303" w:type="dxa"/>
          </w:tcPr>
          <w:p w14:paraId="673FF5E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 het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2303" w:type="dxa"/>
          </w:tcPr>
          <w:p w14:paraId="1BC9D29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8A1011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0A746B0" w14:textId="77777777" w:rsidTr="002B491A">
        <w:tc>
          <w:tcPr>
            <w:tcW w:w="567" w:type="dxa"/>
          </w:tcPr>
          <w:p w14:paraId="59C5CA8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25</w:t>
            </w:r>
          </w:p>
        </w:tc>
        <w:tc>
          <w:tcPr>
            <w:tcW w:w="851" w:type="dxa"/>
          </w:tcPr>
          <w:p w14:paraId="13F6A682" w14:textId="77777777"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14:paraId="785E956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5F976C6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  steensoort(en)</w:t>
            </w:r>
          </w:p>
        </w:tc>
        <w:tc>
          <w:tcPr>
            <w:tcW w:w="567" w:type="dxa"/>
          </w:tcPr>
          <w:p w14:paraId="4F25DA1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A2DAE0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57A29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A93D6D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4A608A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Specificatie formulier</w:t>
            </w:r>
          </w:p>
        </w:tc>
      </w:tr>
      <w:tr w:rsidR="00F15172" w:rsidRPr="00945A99" w14:paraId="5564196C" w14:textId="77777777" w:rsidTr="002B491A">
        <w:tc>
          <w:tcPr>
            <w:tcW w:w="567" w:type="dxa"/>
          </w:tcPr>
          <w:p w14:paraId="6C4F9B1C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14:paraId="44FE84D2" w14:textId="77777777"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14:paraId="733A4BA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1E75E81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14:paraId="2C5595B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A5C913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7C3D17F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 opzetten proefvlakken, ten minste 3 week voor aanvang voegwerk</w:t>
            </w:r>
          </w:p>
        </w:tc>
        <w:tc>
          <w:tcPr>
            <w:tcW w:w="2303" w:type="dxa"/>
          </w:tcPr>
          <w:p w14:paraId="4ECC74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Per steensoort 3 proefvlakken</w:t>
            </w:r>
          </w:p>
        </w:tc>
        <w:tc>
          <w:tcPr>
            <w:tcW w:w="2304" w:type="dxa"/>
          </w:tcPr>
          <w:p w14:paraId="14A33CE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4BD50C1" w14:textId="77777777" w:rsidTr="002B491A">
        <w:tc>
          <w:tcPr>
            <w:tcW w:w="567" w:type="dxa"/>
          </w:tcPr>
          <w:p w14:paraId="7C30243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27</w:t>
            </w:r>
          </w:p>
        </w:tc>
        <w:tc>
          <w:tcPr>
            <w:tcW w:w="851" w:type="dxa"/>
          </w:tcPr>
          <w:p w14:paraId="5DEA45F8" w14:textId="77777777" w:rsidR="00F15172" w:rsidRPr="00945A99" w:rsidRDefault="00F15172" w:rsidP="002B491A">
            <w:pPr>
              <w:spacing w:line="220" w:lineRule="atLeast"/>
            </w:pPr>
            <w:r w:rsidRPr="00945A99">
              <w:t>22.31</w:t>
            </w:r>
          </w:p>
        </w:tc>
        <w:tc>
          <w:tcPr>
            <w:tcW w:w="2098" w:type="dxa"/>
          </w:tcPr>
          <w:p w14:paraId="7F8B1BD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16B75A9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Mortel</w:t>
            </w:r>
          </w:p>
        </w:tc>
        <w:tc>
          <w:tcPr>
            <w:tcW w:w="567" w:type="dxa"/>
          </w:tcPr>
          <w:p w14:paraId="131B7D9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0AEEEA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206C8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948861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E4C008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Bewijs van oorsprong</w:t>
            </w:r>
          </w:p>
        </w:tc>
      </w:tr>
      <w:tr w:rsidR="00F15172" w:rsidRPr="00945A99" w14:paraId="1D19E4AE" w14:textId="77777777" w:rsidTr="002B491A">
        <w:tc>
          <w:tcPr>
            <w:tcW w:w="567" w:type="dxa"/>
          </w:tcPr>
          <w:p w14:paraId="6DCFAC7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28</w:t>
            </w:r>
          </w:p>
        </w:tc>
        <w:tc>
          <w:tcPr>
            <w:tcW w:w="851" w:type="dxa"/>
          </w:tcPr>
          <w:p w14:paraId="53174AF5" w14:textId="77777777" w:rsidR="00F15172" w:rsidRPr="00945A99" w:rsidRDefault="00F15172" w:rsidP="002B491A">
            <w:pPr>
              <w:spacing w:line="220" w:lineRule="atLeast"/>
            </w:pPr>
            <w:r w:rsidRPr="00945A99">
              <w:t>22.42</w:t>
            </w:r>
          </w:p>
        </w:tc>
        <w:tc>
          <w:tcPr>
            <w:tcW w:w="2098" w:type="dxa"/>
          </w:tcPr>
          <w:p w14:paraId="3FA3860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7F59790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Lijm</w:t>
            </w:r>
          </w:p>
        </w:tc>
        <w:tc>
          <w:tcPr>
            <w:tcW w:w="567" w:type="dxa"/>
          </w:tcPr>
          <w:p w14:paraId="2685147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A6F6DC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FD4375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B5D38E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25D372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189B7A4C" w14:textId="77777777" w:rsidTr="002B491A">
        <w:tc>
          <w:tcPr>
            <w:tcW w:w="567" w:type="dxa"/>
          </w:tcPr>
          <w:p w14:paraId="0566B750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29</w:t>
            </w:r>
          </w:p>
        </w:tc>
        <w:tc>
          <w:tcPr>
            <w:tcW w:w="851" w:type="dxa"/>
          </w:tcPr>
          <w:p w14:paraId="50933235" w14:textId="77777777" w:rsidR="00F15172" w:rsidRPr="00945A99" w:rsidRDefault="00F15172" w:rsidP="002B491A">
            <w:pPr>
              <w:spacing w:line="220" w:lineRule="atLeast"/>
            </w:pPr>
            <w:r w:rsidRPr="00945A99">
              <w:t>22.84</w:t>
            </w:r>
          </w:p>
        </w:tc>
        <w:tc>
          <w:tcPr>
            <w:tcW w:w="2098" w:type="dxa"/>
          </w:tcPr>
          <w:p w14:paraId="39F9F34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44F76E7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Vochtkeringen</w:t>
            </w:r>
          </w:p>
        </w:tc>
        <w:tc>
          <w:tcPr>
            <w:tcW w:w="567" w:type="dxa"/>
          </w:tcPr>
          <w:p w14:paraId="6356C75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32A403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6EDDE6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E7B367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7E573E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7DF7D335" w14:textId="77777777" w:rsidTr="002B491A">
        <w:tc>
          <w:tcPr>
            <w:tcW w:w="567" w:type="dxa"/>
          </w:tcPr>
          <w:p w14:paraId="1FAF7D3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30</w:t>
            </w:r>
          </w:p>
        </w:tc>
        <w:tc>
          <w:tcPr>
            <w:tcW w:w="851" w:type="dxa"/>
          </w:tcPr>
          <w:p w14:paraId="2A647FE1" w14:textId="77777777"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6C8A91B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1B05BF9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14:paraId="469341F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A57941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CD87ED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8869AB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EEABA3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408B6220" w14:textId="77777777" w:rsidTr="002B491A">
        <w:tc>
          <w:tcPr>
            <w:tcW w:w="567" w:type="dxa"/>
          </w:tcPr>
          <w:p w14:paraId="276E8DA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31</w:t>
            </w:r>
          </w:p>
        </w:tc>
        <w:tc>
          <w:tcPr>
            <w:tcW w:w="851" w:type="dxa"/>
          </w:tcPr>
          <w:p w14:paraId="573DA4DF" w14:textId="77777777"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72EAF15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3A39EA9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14:paraId="5AE9045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8591A0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D48923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14:paraId="741E956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4579F6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6A6B926" w14:textId="77777777" w:rsidTr="002B491A">
        <w:tc>
          <w:tcPr>
            <w:tcW w:w="567" w:type="dxa"/>
          </w:tcPr>
          <w:p w14:paraId="3E403D7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32</w:t>
            </w:r>
          </w:p>
        </w:tc>
        <w:tc>
          <w:tcPr>
            <w:tcW w:w="851" w:type="dxa"/>
          </w:tcPr>
          <w:p w14:paraId="4181ED65" w14:textId="77777777"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307D114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490BFB7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Hijs- transportvoorzieningen</w:t>
            </w:r>
          </w:p>
        </w:tc>
        <w:tc>
          <w:tcPr>
            <w:tcW w:w="567" w:type="dxa"/>
          </w:tcPr>
          <w:p w14:paraId="6BBA48E3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48B0BB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54CA6C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28A6BE1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FD8439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EF73ED0" w14:textId="77777777" w:rsidTr="002B491A">
        <w:tc>
          <w:tcPr>
            <w:tcW w:w="567" w:type="dxa"/>
          </w:tcPr>
          <w:p w14:paraId="0519BBDA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14:paraId="474853E4" w14:textId="77777777"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14:paraId="3CC7266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3F19D9D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Machinaal timmerwerk</w:t>
            </w:r>
          </w:p>
        </w:tc>
        <w:tc>
          <w:tcPr>
            <w:tcW w:w="567" w:type="dxa"/>
          </w:tcPr>
          <w:p w14:paraId="5DC720C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B41BFB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6465DE7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Ten minste 3 dagen voor het schilderen</w:t>
            </w:r>
          </w:p>
        </w:tc>
        <w:tc>
          <w:tcPr>
            <w:tcW w:w="2303" w:type="dxa"/>
          </w:tcPr>
          <w:p w14:paraId="3314AAD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AEBB12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F2DCAE7" w14:textId="77777777" w:rsidTr="002B491A">
        <w:tc>
          <w:tcPr>
            <w:tcW w:w="567" w:type="dxa"/>
          </w:tcPr>
          <w:p w14:paraId="6E31AD1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14:paraId="02CB45F9" w14:textId="77777777"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14:paraId="4B480E7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2660B19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 plaatbekledingen</w:t>
            </w:r>
          </w:p>
        </w:tc>
        <w:tc>
          <w:tcPr>
            <w:tcW w:w="567" w:type="dxa"/>
          </w:tcPr>
          <w:p w14:paraId="668AF3E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BBCE32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862318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bevestiging</w:t>
            </w:r>
          </w:p>
        </w:tc>
        <w:tc>
          <w:tcPr>
            <w:tcW w:w="2303" w:type="dxa"/>
          </w:tcPr>
          <w:p w14:paraId="0A128E9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4F3FC9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4EB8F98" w14:textId="77777777" w:rsidTr="002B491A">
        <w:tc>
          <w:tcPr>
            <w:tcW w:w="567" w:type="dxa"/>
          </w:tcPr>
          <w:p w14:paraId="3ACDD38A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35</w:t>
            </w:r>
          </w:p>
        </w:tc>
        <w:tc>
          <w:tcPr>
            <w:tcW w:w="851" w:type="dxa"/>
          </w:tcPr>
          <w:p w14:paraId="053923E3" w14:textId="77777777" w:rsidR="00F15172" w:rsidRPr="00945A99" w:rsidRDefault="00F15172" w:rsidP="002B491A">
            <w:pPr>
              <w:spacing w:line="220" w:lineRule="atLeast"/>
            </w:pPr>
            <w:r w:rsidRPr="00945A99">
              <w:t>24.41</w:t>
            </w:r>
          </w:p>
        </w:tc>
        <w:tc>
          <w:tcPr>
            <w:tcW w:w="2098" w:type="dxa"/>
          </w:tcPr>
          <w:p w14:paraId="7C226B4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4F7A0B8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</w:t>
            </w:r>
          </w:p>
        </w:tc>
        <w:tc>
          <w:tcPr>
            <w:tcW w:w="567" w:type="dxa"/>
          </w:tcPr>
          <w:p w14:paraId="181A508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490343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B31094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533D27E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C30BDB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275AC3C6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7BF079F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848220" w14:textId="77777777" w:rsidR="00F15172" w:rsidRPr="00945A99" w:rsidRDefault="00F15172" w:rsidP="002B491A">
            <w:pPr>
              <w:spacing w:line="220" w:lineRule="atLeast"/>
            </w:pPr>
            <w:r w:rsidRPr="00945A99">
              <w:t>25.32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1D80EDD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Metaalconstructiewerk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7631911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Constructie -onderdelen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697475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5497B7E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 en 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B78069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6A0D21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02A8F8B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14:paraId="7A80C71F" w14:textId="77777777" w:rsidTr="002B491A">
        <w:tc>
          <w:tcPr>
            <w:tcW w:w="567" w:type="dxa"/>
            <w:shd w:val="clear" w:color="auto" w:fill="8FCAE7"/>
          </w:tcPr>
          <w:p w14:paraId="6015525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2D054C38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3F49CE0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0D7263B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78678C7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378575A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16000E7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1B36DF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2325C19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1637389" w14:textId="77777777" w:rsidTr="002B491A">
        <w:tc>
          <w:tcPr>
            <w:tcW w:w="567" w:type="dxa"/>
          </w:tcPr>
          <w:p w14:paraId="3963E779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14:paraId="48B3E67F" w14:textId="77777777" w:rsidR="00F15172" w:rsidRPr="00945A99" w:rsidRDefault="00F15172" w:rsidP="002B491A">
            <w:pPr>
              <w:spacing w:line="220" w:lineRule="atLeast"/>
            </w:pPr>
            <w:r w:rsidRPr="00945A99">
              <w:t>30.00</w:t>
            </w:r>
          </w:p>
        </w:tc>
        <w:tc>
          <w:tcPr>
            <w:tcW w:w="2098" w:type="dxa"/>
          </w:tcPr>
          <w:p w14:paraId="389E724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Kozijnen, ramen en deuren</w:t>
            </w:r>
          </w:p>
        </w:tc>
        <w:tc>
          <w:tcPr>
            <w:tcW w:w="2296" w:type="dxa"/>
          </w:tcPr>
          <w:p w14:paraId="3193B77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Fabrikant, leverancier</w:t>
            </w:r>
          </w:p>
        </w:tc>
        <w:tc>
          <w:tcPr>
            <w:tcW w:w="567" w:type="dxa"/>
          </w:tcPr>
          <w:p w14:paraId="0AF2DCC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20C71C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275643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14:paraId="7C9351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Voorschriften, richtlijnen </w:t>
            </w:r>
          </w:p>
        </w:tc>
        <w:tc>
          <w:tcPr>
            <w:tcW w:w="2304" w:type="dxa"/>
          </w:tcPr>
          <w:p w14:paraId="3AAC5C7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4B3BD49D" w14:textId="77777777" w:rsidTr="002B491A">
        <w:tc>
          <w:tcPr>
            <w:tcW w:w="567" w:type="dxa"/>
          </w:tcPr>
          <w:p w14:paraId="5F53F462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38</w:t>
            </w:r>
          </w:p>
        </w:tc>
        <w:tc>
          <w:tcPr>
            <w:tcW w:w="851" w:type="dxa"/>
          </w:tcPr>
          <w:p w14:paraId="32D3347C" w14:textId="77777777" w:rsidR="00F15172" w:rsidRPr="00945A99" w:rsidRDefault="00F15172" w:rsidP="002B491A">
            <w:pPr>
              <w:spacing w:line="220" w:lineRule="atLeast"/>
            </w:pPr>
            <w:r w:rsidRPr="00945A99">
              <w:t>31.31</w:t>
            </w:r>
          </w:p>
        </w:tc>
        <w:tc>
          <w:tcPr>
            <w:tcW w:w="2098" w:type="dxa"/>
          </w:tcPr>
          <w:p w14:paraId="6B91590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Systeembekledingen</w:t>
            </w:r>
          </w:p>
        </w:tc>
        <w:tc>
          <w:tcPr>
            <w:tcW w:w="2296" w:type="dxa"/>
          </w:tcPr>
          <w:p w14:paraId="4211558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14:paraId="2E0B2324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C4FE2A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FB74B4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55CFD38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0F3FCF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2426977A" w14:textId="77777777" w:rsidTr="002B491A">
        <w:tc>
          <w:tcPr>
            <w:tcW w:w="567" w:type="dxa"/>
          </w:tcPr>
          <w:p w14:paraId="515858CF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39</w:t>
            </w:r>
          </w:p>
        </w:tc>
        <w:tc>
          <w:tcPr>
            <w:tcW w:w="851" w:type="dxa"/>
          </w:tcPr>
          <w:p w14:paraId="4553EBDE" w14:textId="77777777" w:rsidR="00F15172" w:rsidRPr="00945A99" w:rsidRDefault="00F15172" w:rsidP="002B491A">
            <w:pPr>
              <w:spacing w:line="220" w:lineRule="atLeast"/>
            </w:pPr>
            <w:r w:rsidRPr="00945A99">
              <w:t>33.00</w:t>
            </w:r>
          </w:p>
        </w:tc>
        <w:tc>
          <w:tcPr>
            <w:tcW w:w="2098" w:type="dxa"/>
          </w:tcPr>
          <w:p w14:paraId="3F8C885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0D57C35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Geautoriseerde dealer</w:t>
            </w:r>
          </w:p>
        </w:tc>
        <w:tc>
          <w:tcPr>
            <w:tcW w:w="567" w:type="dxa"/>
          </w:tcPr>
          <w:p w14:paraId="7AED572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E35C47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FBE095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14:paraId="6878B31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97BF9A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 van Erkenning</w:t>
            </w:r>
          </w:p>
        </w:tc>
      </w:tr>
      <w:tr w:rsidR="00F15172" w:rsidRPr="00945A99" w14:paraId="664E1864" w14:textId="77777777" w:rsidTr="002B491A">
        <w:tc>
          <w:tcPr>
            <w:tcW w:w="567" w:type="dxa"/>
          </w:tcPr>
          <w:p w14:paraId="778DE22F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14:paraId="192B0E20" w14:textId="77777777" w:rsidR="00F15172" w:rsidRPr="00945A99" w:rsidRDefault="00F15172" w:rsidP="002B491A">
            <w:pPr>
              <w:spacing w:line="220" w:lineRule="atLeast"/>
            </w:pPr>
            <w:r w:rsidRPr="00945A99">
              <w:t>33.32</w:t>
            </w:r>
          </w:p>
        </w:tc>
        <w:tc>
          <w:tcPr>
            <w:tcW w:w="2098" w:type="dxa"/>
          </w:tcPr>
          <w:p w14:paraId="23C9AE9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0B3B2C26" w14:textId="07DADB82" w:rsidR="00F15172" w:rsidRPr="00945A99" w:rsidRDefault="00190AF9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Isolatie</w:t>
            </w:r>
            <w:r w:rsidR="00F15172" w:rsidRPr="00945A99">
              <w:rPr>
                <w:sz w:val="16"/>
                <w:szCs w:val="16"/>
              </w:rPr>
              <w:t>/afschotlaag</w:t>
            </w:r>
          </w:p>
        </w:tc>
        <w:tc>
          <w:tcPr>
            <w:tcW w:w="567" w:type="dxa"/>
          </w:tcPr>
          <w:p w14:paraId="7819731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0361FA0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0C2886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21F6F24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9B8EC4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609A1BB2" w14:textId="77777777" w:rsidTr="002B491A">
        <w:tc>
          <w:tcPr>
            <w:tcW w:w="567" w:type="dxa"/>
          </w:tcPr>
          <w:p w14:paraId="5D0AAD09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41</w:t>
            </w:r>
          </w:p>
        </w:tc>
        <w:tc>
          <w:tcPr>
            <w:tcW w:w="851" w:type="dxa"/>
          </w:tcPr>
          <w:p w14:paraId="7D9D2402" w14:textId="77777777" w:rsidR="00F15172" w:rsidRPr="00945A99" w:rsidRDefault="00F15172" w:rsidP="002B491A">
            <w:pPr>
              <w:spacing w:line="220" w:lineRule="atLeast"/>
            </w:pPr>
            <w:r w:rsidRPr="00945A99">
              <w:t>33.35</w:t>
            </w:r>
          </w:p>
        </w:tc>
        <w:tc>
          <w:tcPr>
            <w:tcW w:w="2098" w:type="dxa"/>
          </w:tcPr>
          <w:p w14:paraId="107B569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66B5AE0D" w14:textId="26DA7F3C" w:rsidR="00F15172" w:rsidRPr="00945A99" w:rsidRDefault="00190AF9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 details</w:t>
            </w:r>
          </w:p>
        </w:tc>
        <w:tc>
          <w:tcPr>
            <w:tcW w:w="567" w:type="dxa"/>
          </w:tcPr>
          <w:p w14:paraId="62E328B3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F9D3E2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E666A4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Tijdens en na werkzaamheden</w:t>
            </w:r>
          </w:p>
        </w:tc>
        <w:tc>
          <w:tcPr>
            <w:tcW w:w="2303" w:type="dxa"/>
          </w:tcPr>
          <w:p w14:paraId="0A083FA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BDA voorschriften en richtlijnen</w:t>
            </w:r>
          </w:p>
        </w:tc>
        <w:tc>
          <w:tcPr>
            <w:tcW w:w="2304" w:type="dxa"/>
          </w:tcPr>
          <w:p w14:paraId="797D8D1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594A62D" w14:textId="77777777" w:rsidTr="002B491A">
        <w:tc>
          <w:tcPr>
            <w:tcW w:w="567" w:type="dxa"/>
          </w:tcPr>
          <w:p w14:paraId="1325570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42</w:t>
            </w:r>
          </w:p>
        </w:tc>
        <w:tc>
          <w:tcPr>
            <w:tcW w:w="851" w:type="dxa"/>
          </w:tcPr>
          <w:p w14:paraId="1A8784F4" w14:textId="77777777" w:rsidR="00F15172" w:rsidRPr="00945A99" w:rsidRDefault="00F15172" w:rsidP="002B491A">
            <w:pPr>
              <w:spacing w:line="220" w:lineRule="atLeast"/>
            </w:pPr>
            <w:r w:rsidRPr="00945A99">
              <w:t>33.38</w:t>
            </w:r>
          </w:p>
        </w:tc>
        <w:tc>
          <w:tcPr>
            <w:tcW w:w="2098" w:type="dxa"/>
          </w:tcPr>
          <w:p w14:paraId="5C0431F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27FDF32D" w14:textId="7C337BD5" w:rsidR="00F15172" w:rsidRPr="00945A99" w:rsidRDefault="00190AF9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 beveiliging</w:t>
            </w:r>
          </w:p>
        </w:tc>
        <w:tc>
          <w:tcPr>
            <w:tcW w:w="567" w:type="dxa"/>
          </w:tcPr>
          <w:p w14:paraId="5466D76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862139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59534E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381C827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8C5568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21B0D245" w14:textId="77777777" w:rsidTr="002B491A">
        <w:tc>
          <w:tcPr>
            <w:tcW w:w="567" w:type="dxa"/>
          </w:tcPr>
          <w:p w14:paraId="32B7C3DF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43</w:t>
            </w:r>
          </w:p>
        </w:tc>
        <w:tc>
          <w:tcPr>
            <w:tcW w:w="851" w:type="dxa"/>
          </w:tcPr>
          <w:p w14:paraId="4EE20C57" w14:textId="77777777" w:rsidR="00F15172" w:rsidRPr="00945A99" w:rsidRDefault="00F15172" w:rsidP="002B491A">
            <w:pPr>
              <w:spacing w:line="220" w:lineRule="atLeast"/>
            </w:pPr>
            <w:r w:rsidRPr="00945A99">
              <w:t>34.00</w:t>
            </w:r>
          </w:p>
        </w:tc>
        <w:tc>
          <w:tcPr>
            <w:tcW w:w="2098" w:type="dxa"/>
          </w:tcPr>
          <w:p w14:paraId="510046A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Beglazing</w:t>
            </w:r>
          </w:p>
        </w:tc>
        <w:tc>
          <w:tcPr>
            <w:tcW w:w="2296" w:type="dxa"/>
          </w:tcPr>
          <w:p w14:paraId="12A2BDA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Flexibele profielen</w:t>
            </w:r>
          </w:p>
        </w:tc>
        <w:tc>
          <w:tcPr>
            <w:tcW w:w="567" w:type="dxa"/>
          </w:tcPr>
          <w:p w14:paraId="08533CE4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C539C4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E9FBC3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10380A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E6AC91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54BF58D9" w14:textId="77777777" w:rsidTr="002B491A">
        <w:tc>
          <w:tcPr>
            <w:tcW w:w="567" w:type="dxa"/>
          </w:tcPr>
          <w:p w14:paraId="177F57E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44</w:t>
            </w:r>
          </w:p>
        </w:tc>
        <w:tc>
          <w:tcPr>
            <w:tcW w:w="851" w:type="dxa"/>
          </w:tcPr>
          <w:p w14:paraId="0B5C845A" w14:textId="77777777"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14:paraId="774E2A1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14:paraId="0CB1937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14:paraId="13721CD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BC9F05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D166AA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5006B78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CBC741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4B9517D" w14:textId="77777777" w:rsidTr="002B491A">
        <w:tc>
          <w:tcPr>
            <w:tcW w:w="567" w:type="dxa"/>
          </w:tcPr>
          <w:p w14:paraId="4BC04E4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45</w:t>
            </w:r>
          </w:p>
        </w:tc>
        <w:tc>
          <w:tcPr>
            <w:tcW w:w="851" w:type="dxa"/>
          </w:tcPr>
          <w:p w14:paraId="2B87E4A4" w14:textId="77777777"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14:paraId="175B422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14:paraId="2306364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Plaatsing natuursteen</w:t>
            </w:r>
          </w:p>
        </w:tc>
        <w:tc>
          <w:tcPr>
            <w:tcW w:w="567" w:type="dxa"/>
          </w:tcPr>
          <w:p w14:paraId="405C0BCB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263D3CB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64F2DB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</w:t>
            </w:r>
          </w:p>
        </w:tc>
        <w:tc>
          <w:tcPr>
            <w:tcW w:w="2303" w:type="dxa"/>
          </w:tcPr>
          <w:p w14:paraId="769AB62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Plaatsing / vlakverdeling</w:t>
            </w:r>
          </w:p>
        </w:tc>
        <w:tc>
          <w:tcPr>
            <w:tcW w:w="2304" w:type="dxa"/>
          </w:tcPr>
          <w:p w14:paraId="2849DD3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B8159AE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44780A9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C3A3491" w14:textId="77777777" w:rsidR="00F15172" w:rsidRPr="00945A99" w:rsidRDefault="00F15172" w:rsidP="002B491A">
            <w:pPr>
              <w:spacing w:line="220" w:lineRule="atLeast"/>
            </w:pPr>
            <w:r w:rsidRPr="00945A99">
              <w:t>36.60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FFF7AF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Voegvulling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371E0D5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PUR voegdichtingsschuim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6F346F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0DF6ECB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4E4FB8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F92675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5E92A99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2C651DA9" w14:textId="77777777" w:rsidTr="002B491A">
        <w:tc>
          <w:tcPr>
            <w:tcW w:w="567" w:type="dxa"/>
            <w:shd w:val="clear" w:color="auto" w:fill="8FCAE7"/>
          </w:tcPr>
          <w:p w14:paraId="6C5A2EC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5AC1FFA1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5F78B44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34A8099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2D85AA5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7BE5CC4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39DAFB3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20E3453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49E3349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BFC9EB7" w14:textId="77777777" w:rsidTr="002B491A">
        <w:tc>
          <w:tcPr>
            <w:tcW w:w="567" w:type="dxa"/>
          </w:tcPr>
          <w:p w14:paraId="3E2F949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14:paraId="42644789" w14:textId="77777777" w:rsidR="00F15172" w:rsidRPr="00945A99" w:rsidRDefault="00F15172" w:rsidP="002B491A">
            <w:pPr>
              <w:spacing w:line="220" w:lineRule="atLeast"/>
            </w:pPr>
            <w:r w:rsidRPr="00945A99">
              <w:t>40.40</w:t>
            </w:r>
          </w:p>
        </w:tc>
        <w:tc>
          <w:tcPr>
            <w:tcW w:w="2098" w:type="dxa"/>
          </w:tcPr>
          <w:p w14:paraId="1C19351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Stukadoorswerk</w:t>
            </w:r>
          </w:p>
        </w:tc>
        <w:tc>
          <w:tcPr>
            <w:tcW w:w="2296" w:type="dxa"/>
          </w:tcPr>
          <w:p w14:paraId="0E15FFB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Pleisterwerk</w:t>
            </w:r>
          </w:p>
        </w:tc>
        <w:tc>
          <w:tcPr>
            <w:tcW w:w="567" w:type="dxa"/>
          </w:tcPr>
          <w:p w14:paraId="7D007D00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16C8619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0538ED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409B39B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Vlakheid</w:t>
            </w:r>
          </w:p>
        </w:tc>
        <w:tc>
          <w:tcPr>
            <w:tcW w:w="2304" w:type="dxa"/>
          </w:tcPr>
          <w:p w14:paraId="1E025E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41BF18A" w14:textId="77777777" w:rsidTr="002B491A">
        <w:trPr>
          <w:trHeight w:val="464"/>
        </w:trPr>
        <w:tc>
          <w:tcPr>
            <w:tcW w:w="567" w:type="dxa"/>
          </w:tcPr>
          <w:p w14:paraId="0561B910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48</w:t>
            </w:r>
          </w:p>
        </w:tc>
        <w:tc>
          <w:tcPr>
            <w:tcW w:w="851" w:type="dxa"/>
          </w:tcPr>
          <w:p w14:paraId="1105417B" w14:textId="77777777" w:rsidR="00F15172" w:rsidRPr="00945A99" w:rsidRDefault="00F15172" w:rsidP="002B491A">
            <w:pPr>
              <w:spacing w:line="220" w:lineRule="atLeast"/>
            </w:pPr>
            <w:r w:rsidRPr="00945A99">
              <w:t>41.00</w:t>
            </w:r>
          </w:p>
        </w:tc>
        <w:tc>
          <w:tcPr>
            <w:tcW w:w="2098" w:type="dxa"/>
          </w:tcPr>
          <w:p w14:paraId="11ADB4A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4FF8EBA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1B76006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8F9230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8C1168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1289731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E0FEDA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8EA2686" w14:textId="77777777" w:rsidTr="002B491A">
        <w:tc>
          <w:tcPr>
            <w:tcW w:w="567" w:type="dxa"/>
          </w:tcPr>
          <w:p w14:paraId="3F0DE98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49</w:t>
            </w:r>
          </w:p>
        </w:tc>
        <w:tc>
          <w:tcPr>
            <w:tcW w:w="851" w:type="dxa"/>
          </w:tcPr>
          <w:p w14:paraId="13C43124" w14:textId="77777777" w:rsidR="00F15172" w:rsidRPr="00945A99" w:rsidRDefault="00F15172" w:rsidP="002B491A">
            <w:pPr>
              <w:spacing w:line="220" w:lineRule="atLeast"/>
            </w:pPr>
            <w:r w:rsidRPr="00945A99">
              <w:t>41.32</w:t>
            </w:r>
          </w:p>
        </w:tc>
        <w:tc>
          <w:tcPr>
            <w:tcW w:w="2098" w:type="dxa"/>
          </w:tcPr>
          <w:p w14:paraId="689DF0C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0E2B76D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Wandtegels </w:t>
            </w:r>
          </w:p>
        </w:tc>
        <w:tc>
          <w:tcPr>
            <w:tcW w:w="567" w:type="dxa"/>
          </w:tcPr>
          <w:p w14:paraId="347BAAF7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075AA5C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B970AF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2C8CF56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 vlakheid</w:t>
            </w:r>
          </w:p>
        </w:tc>
        <w:tc>
          <w:tcPr>
            <w:tcW w:w="2304" w:type="dxa"/>
          </w:tcPr>
          <w:p w14:paraId="36B06A4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259E248" w14:textId="77777777" w:rsidTr="002B491A">
        <w:tc>
          <w:tcPr>
            <w:tcW w:w="567" w:type="dxa"/>
          </w:tcPr>
          <w:p w14:paraId="39D4986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50</w:t>
            </w:r>
          </w:p>
        </w:tc>
        <w:tc>
          <w:tcPr>
            <w:tcW w:w="851" w:type="dxa"/>
          </w:tcPr>
          <w:p w14:paraId="2BE78A53" w14:textId="77777777" w:rsidR="00F15172" w:rsidRPr="00945A99" w:rsidRDefault="00F15172" w:rsidP="002B491A">
            <w:pPr>
              <w:spacing w:line="220" w:lineRule="atLeast"/>
            </w:pPr>
            <w:r w:rsidRPr="00945A99">
              <w:t>41.42</w:t>
            </w:r>
          </w:p>
        </w:tc>
        <w:tc>
          <w:tcPr>
            <w:tcW w:w="2098" w:type="dxa"/>
          </w:tcPr>
          <w:p w14:paraId="6CB262F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128CD07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Vloertegels</w:t>
            </w:r>
          </w:p>
        </w:tc>
        <w:tc>
          <w:tcPr>
            <w:tcW w:w="567" w:type="dxa"/>
          </w:tcPr>
          <w:p w14:paraId="3F263A93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8A1EEF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7598A9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0125BA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vlakheid</w:t>
            </w:r>
          </w:p>
        </w:tc>
        <w:tc>
          <w:tcPr>
            <w:tcW w:w="2304" w:type="dxa"/>
          </w:tcPr>
          <w:p w14:paraId="1F7B904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61E0C16" w14:textId="77777777" w:rsidTr="002B491A">
        <w:tc>
          <w:tcPr>
            <w:tcW w:w="567" w:type="dxa"/>
          </w:tcPr>
          <w:p w14:paraId="2D4AD33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51</w:t>
            </w:r>
          </w:p>
        </w:tc>
        <w:tc>
          <w:tcPr>
            <w:tcW w:w="851" w:type="dxa"/>
          </w:tcPr>
          <w:p w14:paraId="2A969CAF" w14:textId="77777777" w:rsidR="00F15172" w:rsidRPr="00945A99" w:rsidRDefault="00F15172" w:rsidP="002B491A">
            <w:pPr>
              <w:spacing w:line="220" w:lineRule="atLeast"/>
            </w:pPr>
            <w:r w:rsidRPr="00945A99">
              <w:t>41.71</w:t>
            </w:r>
          </w:p>
        </w:tc>
        <w:tc>
          <w:tcPr>
            <w:tcW w:w="2098" w:type="dxa"/>
          </w:tcPr>
          <w:p w14:paraId="6F05B10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4865300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14:paraId="6CEFAE3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FC617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A34875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1C38344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Kleur</w:t>
            </w:r>
          </w:p>
        </w:tc>
        <w:tc>
          <w:tcPr>
            <w:tcW w:w="2304" w:type="dxa"/>
          </w:tcPr>
          <w:p w14:paraId="33393E7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474B703" w14:textId="77777777" w:rsidTr="002B491A">
        <w:tc>
          <w:tcPr>
            <w:tcW w:w="567" w:type="dxa"/>
          </w:tcPr>
          <w:p w14:paraId="39C26BF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52</w:t>
            </w:r>
          </w:p>
        </w:tc>
        <w:tc>
          <w:tcPr>
            <w:tcW w:w="851" w:type="dxa"/>
          </w:tcPr>
          <w:p w14:paraId="72B43FD0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0800F60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27EBB1A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Cement - mortelkwaliteit</w:t>
            </w:r>
          </w:p>
        </w:tc>
        <w:tc>
          <w:tcPr>
            <w:tcW w:w="567" w:type="dxa"/>
          </w:tcPr>
          <w:p w14:paraId="180A38B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B2EAC6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898E92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14:paraId="0D3528B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67495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3768B92" w14:textId="77777777" w:rsidTr="002B491A">
        <w:tc>
          <w:tcPr>
            <w:tcW w:w="567" w:type="dxa"/>
          </w:tcPr>
          <w:p w14:paraId="1C9DE155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53</w:t>
            </w:r>
          </w:p>
        </w:tc>
        <w:tc>
          <w:tcPr>
            <w:tcW w:w="851" w:type="dxa"/>
          </w:tcPr>
          <w:p w14:paraId="6FDA3B4A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222175A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78AC47FC" w14:textId="732C10FE" w:rsidR="00F15172" w:rsidRPr="00945A99" w:rsidRDefault="00190AF9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Anhydri</w:t>
            </w:r>
            <w:r>
              <w:rPr>
                <w:sz w:val="16"/>
                <w:szCs w:val="16"/>
              </w:rPr>
              <w:t>et</w:t>
            </w:r>
            <w:proofErr w:type="spellEnd"/>
            <w:r w:rsidR="00F15172" w:rsidRPr="00945A99">
              <w:rPr>
                <w:sz w:val="16"/>
                <w:szCs w:val="16"/>
              </w:rPr>
              <w:t xml:space="preserve"> kwaliteit</w:t>
            </w:r>
          </w:p>
        </w:tc>
        <w:tc>
          <w:tcPr>
            <w:tcW w:w="567" w:type="dxa"/>
          </w:tcPr>
          <w:p w14:paraId="04527C1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B6F6DC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CD3229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14:paraId="3AE2D6C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B56FEB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6233468" w14:textId="77777777" w:rsidTr="002B491A">
        <w:tc>
          <w:tcPr>
            <w:tcW w:w="567" w:type="dxa"/>
          </w:tcPr>
          <w:p w14:paraId="35D538C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54</w:t>
            </w:r>
          </w:p>
        </w:tc>
        <w:tc>
          <w:tcPr>
            <w:tcW w:w="851" w:type="dxa"/>
          </w:tcPr>
          <w:p w14:paraId="4FEF2059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23B8E72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078971F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Gerede dekvloer</w:t>
            </w:r>
          </w:p>
        </w:tc>
        <w:tc>
          <w:tcPr>
            <w:tcW w:w="567" w:type="dxa"/>
          </w:tcPr>
          <w:p w14:paraId="3EE577D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433DAB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45A3CE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4DF3A0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door erkend Ned. Keuringsinstituut / vlakheid</w:t>
            </w:r>
          </w:p>
        </w:tc>
        <w:tc>
          <w:tcPr>
            <w:tcW w:w="2304" w:type="dxa"/>
          </w:tcPr>
          <w:p w14:paraId="22C18BF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6CC8F4E" w14:textId="77777777" w:rsidTr="002B491A">
        <w:tc>
          <w:tcPr>
            <w:tcW w:w="567" w:type="dxa"/>
          </w:tcPr>
          <w:p w14:paraId="3F9E6408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55</w:t>
            </w:r>
          </w:p>
        </w:tc>
        <w:tc>
          <w:tcPr>
            <w:tcW w:w="851" w:type="dxa"/>
          </w:tcPr>
          <w:p w14:paraId="3A705043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01C3ED8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547B85E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Afschot</w:t>
            </w:r>
          </w:p>
        </w:tc>
        <w:tc>
          <w:tcPr>
            <w:tcW w:w="567" w:type="dxa"/>
          </w:tcPr>
          <w:p w14:paraId="21CC6ABA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A27257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14:paraId="0AD4C2B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aanbrengen</w:t>
            </w:r>
          </w:p>
        </w:tc>
        <w:tc>
          <w:tcPr>
            <w:tcW w:w="2303" w:type="dxa"/>
          </w:tcPr>
          <w:p w14:paraId="1F3E855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naar afvoeren</w:t>
            </w:r>
          </w:p>
        </w:tc>
        <w:tc>
          <w:tcPr>
            <w:tcW w:w="2304" w:type="dxa"/>
          </w:tcPr>
          <w:p w14:paraId="3C8EA13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74E46064" w14:textId="77777777" w:rsidTr="002B491A">
        <w:tc>
          <w:tcPr>
            <w:tcW w:w="567" w:type="dxa"/>
          </w:tcPr>
          <w:p w14:paraId="30A27DA0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14:paraId="64BA383E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570C898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1705B6B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Meting vlakheid</w:t>
            </w:r>
          </w:p>
        </w:tc>
        <w:tc>
          <w:tcPr>
            <w:tcW w:w="567" w:type="dxa"/>
          </w:tcPr>
          <w:p w14:paraId="513EA7A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BB2751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14:paraId="3843529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9C362B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7AEB86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6FF2D9D5" w14:textId="77777777" w:rsidTr="002B491A">
        <w:tc>
          <w:tcPr>
            <w:tcW w:w="567" w:type="dxa"/>
          </w:tcPr>
          <w:p w14:paraId="7852BF88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57</w:t>
            </w:r>
          </w:p>
        </w:tc>
        <w:tc>
          <w:tcPr>
            <w:tcW w:w="851" w:type="dxa"/>
          </w:tcPr>
          <w:p w14:paraId="198AB121" w14:textId="77777777" w:rsidR="00F15172" w:rsidRPr="00945A99" w:rsidRDefault="00F15172" w:rsidP="002B491A">
            <w:pPr>
              <w:spacing w:line="220" w:lineRule="atLeast"/>
            </w:pPr>
            <w:r w:rsidRPr="00945A99">
              <w:t>42.40</w:t>
            </w:r>
          </w:p>
        </w:tc>
        <w:tc>
          <w:tcPr>
            <w:tcW w:w="2098" w:type="dxa"/>
          </w:tcPr>
          <w:p w14:paraId="78BA080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13D36BA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Vloerafwerkingen</w:t>
            </w:r>
          </w:p>
        </w:tc>
        <w:tc>
          <w:tcPr>
            <w:tcW w:w="567" w:type="dxa"/>
          </w:tcPr>
          <w:p w14:paraId="30D5E7F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930EA1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14:paraId="049040E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D16B6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Weerstand </w:t>
            </w:r>
          </w:p>
        </w:tc>
        <w:tc>
          <w:tcPr>
            <w:tcW w:w="2304" w:type="dxa"/>
          </w:tcPr>
          <w:p w14:paraId="5B69411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28E05E2" w14:textId="77777777" w:rsidTr="002B491A">
        <w:tc>
          <w:tcPr>
            <w:tcW w:w="567" w:type="dxa"/>
          </w:tcPr>
          <w:p w14:paraId="529BAF59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58</w:t>
            </w:r>
          </w:p>
        </w:tc>
        <w:tc>
          <w:tcPr>
            <w:tcW w:w="851" w:type="dxa"/>
          </w:tcPr>
          <w:p w14:paraId="39A2C39F" w14:textId="77777777" w:rsidR="00F15172" w:rsidRPr="00945A99" w:rsidRDefault="00F15172" w:rsidP="002B491A">
            <w:pPr>
              <w:spacing w:line="220" w:lineRule="atLeast"/>
            </w:pPr>
            <w:r w:rsidRPr="00945A99">
              <w:t>42.50</w:t>
            </w:r>
          </w:p>
        </w:tc>
        <w:tc>
          <w:tcPr>
            <w:tcW w:w="2098" w:type="dxa"/>
          </w:tcPr>
          <w:p w14:paraId="34377FE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5031C1C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Vloersystemen</w:t>
            </w:r>
          </w:p>
        </w:tc>
        <w:tc>
          <w:tcPr>
            <w:tcW w:w="567" w:type="dxa"/>
          </w:tcPr>
          <w:p w14:paraId="1FE34CA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E0165D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6AC862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63A4587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</w:t>
            </w:r>
          </w:p>
        </w:tc>
        <w:tc>
          <w:tcPr>
            <w:tcW w:w="2304" w:type="dxa"/>
          </w:tcPr>
          <w:p w14:paraId="32E2D18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77309D9" w14:textId="77777777" w:rsidTr="002B491A">
        <w:tc>
          <w:tcPr>
            <w:tcW w:w="567" w:type="dxa"/>
          </w:tcPr>
          <w:p w14:paraId="5D848C03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14:paraId="40FC31EC" w14:textId="77777777" w:rsidR="00F15172" w:rsidRPr="00945A99" w:rsidRDefault="00F15172" w:rsidP="002B491A">
            <w:pPr>
              <w:spacing w:line="220" w:lineRule="atLeast"/>
            </w:pPr>
            <w:r w:rsidRPr="00945A99">
              <w:t>43.33</w:t>
            </w:r>
          </w:p>
        </w:tc>
        <w:tc>
          <w:tcPr>
            <w:tcW w:w="2098" w:type="dxa"/>
          </w:tcPr>
          <w:p w14:paraId="2613F49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14:paraId="669C089E" w14:textId="1F48BEEB" w:rsidR="00F15172" w:rsidRPr="00945A99" w:rsidRDefault="00D2079E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Omranding</w:t>
            </w:r>
            <w:r>
              <w:rPr>
                <w:sz w:val="16"/>
                <w:szCs w:val="16"/>
              </w:rPr>
              <w:t>en</w:t>
            </w:r>
            <w:proofErr w:type="spellEnd"/>
            <w:r w:rsidRPr="00945A99">
              <w:rPr>
                <w:sz w:val="16"/>
                <w:szCs w:val="16"/>
              </w:rPr>
              <w:t>: staal</w:t>
            </w:r>
          </w:p>
        </w:tc>
        <w:tc>
          <w:tcPr>
            <w:tcW w:w="567" w:type="dxa"/>
          </w:tcPr>
          <w:p w14:paraId="0B03909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2CE6F4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14:paraId="648FFE1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3147A0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39A09B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14:paraId="54F3B0CE" w14:textId="77777777" w:rsidTr="002B491A">
        <w:tc>
          <w:tcPr>
            <w:tcW w:w="567" w:type="dxa"/>
          </w:tcPr>
          <w:p w14:paraId="634D90F0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60</w:t>
            </w:r>
          </w:p>
        </w:tc>
        <w:tc>
          <w:tcPr>
            <w:tcW w:w="851" w:type="dxa"/>
          </w:tcPr>
          <w:p w14:paraId="31BE2F7D" w14:textId="77777777" w:rsidR="00F15172" w:rsidRPr="00945A99" w:rsidRDefault="00F15172" w:rsidP="002B491A">
            <w:pPr>
              <w:spacing w:line="220" w:lineRule="atLeast"/>
            </w:pPr>
            <w:r w:rsidRPr="00945A99">
              <w:t>43.42</w:t>
            </w:r>
          </w:p>
        </w:tc>
        <w:tc>
          <w:tcPr>
            <w:tcW w:w="2098" w:type="dxa"/>
          </w:tcPr>
          <w:p w14:paraId="6830A24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14:paraId="2CCD7B4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Metaalprofielen:  staal</w:t>
            </w:r>
          </w:p>
        </w:tc>
        <w:tc>
          <w:tcPr>
            <w:tcW w:w="567" w:type="dxa"/>
          </w:tcPr>
          <w:p w14:paraId="61FECFD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77974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14:paraId="597C1D6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981CFB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40B6A2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14:paraId="505D3A1E" w14:textId="77777777" w:rsidTr="002B491A">
        <w:tc>
          <w:tcPr>
            <w:tcW w:w="567" w:type="dxa"/>
          </w:tcPr>
          <w:p w14:paraId="23D2C4DA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61</w:t>
            </w:r>
          </w:p>
        </w:tc>
        <w:tc>
          <w:tcPr>
            <w:tcW w:w="851" w:type="dxa"/>
          </w:tcPr>
          <w:p w14:paraId="67D695E4" w14:textId="77777777" w:rsidR="00F15172" w:rsidRPr="00945A99" w:rsidRDefault="00F15172" w:rsidP="002B491A">
            <w:pPr>
              <w:spacing w:line="220" w:lineRule="atLeast"/>
            </w:pPr>
            <w:r w:rsidRPr="00945A99">
              <w:t>44.00</w:t>
            </w:r>
          </w:p>
        </w:tc>
        <w:tc>
          <w:tcPr>
            <w:tcW w:w="2098" w:type="dxa"/>
          </w:tcPr>
          <w:p w14:paraId="2E413C9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17BE7B3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14:paraId="0189F1A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4096DF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8CD4B3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16CB6D3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528915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F4A04E7" w14:textId="77777777" w:rsidTr="002B491A">
        <w:tc>
          <w:tcPr>
            <w:tcW w:w="567" w:type="dxa"/>
          </w:tcPr>
          <w:p w14:paraId="238B823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14:paraId="3A0FCDD4" w14:textId="77777777" w:rsidR="00F15172" w:rsidRPr="00945A99" w:rsidRDefault="00F15172" w:rsidP="002B491A">
            <w:pPr>
              <w:spacing w:line="220" w:lineRule="atLeast"/>
            </w:pPr>
            <w:r w:rsidRPr="00945A99">
              <w:t>44.31</w:t>
            </w:r>
          </w:p>
        </w:tc>
        <w:tc>
          <w:tcPr>
            <w:tcW w:w="2098" w:type="dxa"/>
          </w:tcPr>
          <w:p w14:paraId="0B5800E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4A2865C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Panelenplafonds</w:t>
            </w:r>
          </w:p>
        </w:tc>
        <w:tc>
          <w:tcPr>
            <w:tcW w:w="567" w:type="dxa"/>
          </w:tcPr>
          <w:p w14:paraId="0AD6644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DD1EC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5977769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570CE56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14:paraId="24C89D5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8BF8DA6" w14:textId="77777777" w:rsidTr="002B491A">
        <w:tc>
          <w:tcPr>
            <w:tcW w:w="567" w:type="dxa"/>
          </w:tcPr>
          <w:p w14:paraId="15AADF06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63</w:t>
            </w:r>
          </w:p>
        </w:tc>
        <w:tc>
          <w:tcPr>
            <w:tcW w:w="851" w:type="dxa"/>
          </w:tcPr>
          <w:p w14:paraId="573A9922" w14:textId="77777777" w:rsidR="00F15172" w:rsidRPr="00945A99" w:rsidRDefault="00F15172" w:rsidP="002B491A">
            <w:pPr>
              <w:spacing w:line="220" w:lineRule="atLeast"/>
            </w:pPr>
            <w:r w:rsidRPr="00945A99">
              <w:t>44.32</w:t>
            </w:r>
          </w:p>
        </w:tc>
        <w:tc>
          <w:tcPr>
            <w:tcW w:w="2098" w:type="dxa"/>
          </w:tcPr>
          <w:p w14:paraId="7E1190C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02EC23E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Strokenplafonds </w:t>
            </w:r>
          </w:p>
        </w:tc>
        <w:tc>
          <w:tcPr>
            <w:tcW w:w="567" w:type="dxa"/>
          </w:tcPr>
          <w:p w14:paraId="382AD181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DB4014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5DA0FEB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0458A61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14:paraId="57E8CAF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81C3C1F" w14:textId="77777777" w:rsidTr="002B491A">
        <w:tc>
          <w:tcPr>
            <w:tcW w:w="567" w:type="dxa"/>
          </w:tcPr>
          <w:p w14:paraId="07A9CEF5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14:paraId="18754295" w14:textId="77777777" w:rsidR="00F15172" w:rsidRPr="00945A99" w:rsidRDefault="00F15172" w:rsidP="002B491A">
            <w:pPr>
              <w:spacing w:line="220" w:lineRule="atLeast"/>
            </w:pPr>
            <w:r w:rsidRPr="00945A99">
              <w:t>44.41</w:t>
            </w:r>
          </w:p>
        </w:tc>
        <w:tc>
          <w:tcPr>
            <w:tcW w:w="2098" w:type="dxa"/>
          </w:tcPr>
          <w:p w14:paraId="6587FCB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2CF7916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het werk af te werken systeemwanden: gipskartonplaat</w:t>
            </w:r>
          </w:p>
        </w:tc>
        <w:tc>
          <w:tcPr>
            <w:tcW w:w="567" w:type="dxa"/>
          </w:tcPr>
          <w:p w14:paraId="30915BA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376FE7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70C4C4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DD6489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0AB565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7106DEA6" w14:textId="77777777" w:rsidTr="002B491A">
        <w:tc>
          <w:tcPr>
            <w:tcW w:w="567" w:type="dxa"/>
          </w:tcPr>
          <w:p w14:paraId="2E3B360C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65</w:t>
            </w:r>
          </w:p>
        </w:tc>
        <w:tc>
          <w:tcPr>
            <w:tcW w:w="851" w:type="dxa"/>
          </w:tcPr>
          <w:p w14:paraId="30953A76" w14:textId="77777777" w:rsidR="00F15172" w:rsidRPr="00945A99" w:rsidRDefault="00F15172" w:rsidP="002B491A">
            <w:pPr>
              <w:spacing w:line="220" w:lineRule="atLeast"/>
            </w:pPr>
            <w:r w:rsidRPr="00945A99">
              <w:t>45.42</w:t>
            </w:r>
          </w:p>
        </w:tc>
        <w:tc>
          <w:tcPr>
            <w:tcW w:w="2098" w:type="dxa"/>
          </w:tcPr>
          <w:p w14:paraId="67F07B0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14:paraId="0FABFA2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Beschietingen: gipskartonplaat</w:t>
            </w:r>
          </w:p>
        </w:tc>
        <w:tc>
          <w:tcPr>
            <w:tcW w:w="567" w:type="dxa"/>
          </w:tcPr>
          <w:p w14:paraId="53A7AE3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2D4235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F5D926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3C58D2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CC4B2A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2797D7DB" w14:textId="77777777" w:rsidTr="002B491A">
        <w:tc>
          <w:tcPr>
            <w:tcW w:w="567" w:type="dxa"/>
          </w:tcPr>
          <w:p w14:paraId="2F987DA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66</w:t>
            </w:r>
          </w:p>
        </w:tc>
        <w:tc>
          <w:tcPr>
            <w:tcW w:w="851" w:type="dxa"/>
          </w:tcPr>
          <w:p w14:paraId="0819CA3D" w14:textId="77777777" w:rsidR="00F15172" w:rsidRPr="00945A99" w:rsidRDefault="00F15172" w:rsidP="002B491A">
            <w:pPr>
              <w:spacing w:line="220" w:lineRule="atLeast"/>
            </w:pPr>
            <w:r w:rsidRPr="00945A99">
              <w:t>45.45</w:t>
            </w:r>
          </w:p>
        </w:tc>
        <w:tc>
          <w:tcPr>
            <w:tcW w:w="2098" w:type="dxa"/>
          </w:tcPr>
          <w:p w14:paraId="607033B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14:paraId="4B7CDE1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14:paraId="1061777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631F3C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5617B9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7D05F4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FE4CCF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004BC8F6" w14:textId="77777777" w:rsidTr="002B491A">
        <w:tc>
          <w:tcPr>
            <w:tcW w:w="567" w:type="dxa"/>
          </w:tcPr>
          <w:p w14:paraId="0740A1E9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14:paraId="559027B5" w14:textId="77777777"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14:paraId="1650303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1D5638D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Verfadvies</w:t>
            </w:r>
          </w:p>
        </w:tc>
        <w:tc>
          <w:tcPr>
            <w:tcW w:w="567" w:type="dxa"/>
          </w:tcPr>
          <w:p w14:paraId="0FCF9D4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AD1420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8DDBCF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start werkzaamheden</w:t>
            </w:r>
          </w:p>
        </w:tc>
        <w:tc>
          <w:tcPr>
            <w:tcW w:w="2303" w:type="dxa"/>
          </w:tcPr>
          <w:p w14:paraId="2DA7F83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FEA730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212BE73" w14:textId="77777777" w:rsidTr="002B491A">
        <w:tc>
          <w:tcPr>
            <w:tcW w:w="567" w:type="dxa"/>
          </w:tcPr>
          <w:p w14:paraId="76692AA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14:paraId="3B974096" w14:textId="77777777"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14:paraId="3495879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677FA88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</w:t>
            </w:r>
          </w:p>
        </w:tc>
        <w:tc>
          <w:tcPr>
            <w:tcW w:w="567" w:type="dxa"/>
          </w:tcPr>
          <w:p w14:paraId="2771733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65D46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0371965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behandeling</w:t>
            </w:r>
          </w:p>
        </w:tc>
        <w:tc>
          <w:tcPr>
            <w:tcW w:w="2303" w:type="dxa"/>
          </w:tcPr>
          <w:p w14:paraId="37A2459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754FA4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1F02DC" w:rsidRPr="00945A99" w14:paraId="6793F270" w14:textId="77777777" w:rsidTr="002B491A">
        <w:tc>
          <w:tcPr>
            <w:tcW w:w="567" w:type="dxa"/>
          </w:tcPr>
          <w:p w14:paraId="64212C40" w14:textId="77777777" w:rsidR="001F02DC" w:rsidRDefault="00FF68FB" w:rsidP="002B491A">
            <w:pPr>
              <w:spacing w:line="220" w:lineRule="atLeast"/>
              <w:jc w:val="center"/>
            </w:pPr>
            <w:r>
              <w:t>69</w:t>
            </w:r>
          </w:p>
        </w:tc>
        <w:tc>
          <w:tcPr>
            <w:tcW w:w="851" w:type="dxa"/>
          </w:tcPr>
          <w:p w14:paraId="67AB715C" w14:textId="77777777" w:rsidR="001F02DC" w:rsidRPr="00945A99" w:rsidRDefault="001F02DC" w:rsidP="002B491A">
            <w:pPr>
              <w:spacing w:line="220" w:lineRule="atLeast"/>
            </w:pPr>
            <w:r>
              <w:t>46.00</w:t>
            </w:r>
          </w:p>
        </w:tc>
        <w:tc>
          <w:tcPr>
            <w:tcW w:w="2098" w:type="dxa"/>
          </w:tcPr>
          <w:p w14:paraId="3728B5A8" w14:textId="77777777"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2FCDC2B4" w14:textId="77777777"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Verfproducten</w:t>
            </w:r>
          </w:p>
        </w:tc>
        <w:tc>
          <w:tcPr>
            <w:tcW w:w="567" w:type="dxa"/>
          </w:tcPr>
          <w:p w14:paraId="03B3309C" w14:textId="77777777" w:rsidR="001F02DC" w:rsidRPr="00945A99" w:rsidRDefault="001F02DC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C5C9383" w14:textId="77777777"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693BCF7" w14:textId="77777777"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CC5284B" w14:textId="77777777"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2A7B9E9" w14:textId="77777777"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COT- goedkeuring</w:t>
            </w:r>
          </w:p>
        </w:tc>
      </w:tr>
      <w:tr w:rsidR="00F15172" w:rsidRPr="00945A99" w14:paraId="2514246E" w14:textId="77777777" w:rsidTr="002B491A">
        <w:tc>
          <w:tcPr>
            <w:tcW w:w="567" w:type="dxa"/>
          </w:tcPr>
          <w:p w14:paraId="31C8A7E0" w14:textId="77777777" w:rsidR="00F15172" w:rsidRPr="00945A99" w:rsidRDefault="00FF68FB" w:rsidP="00FF68FB">
            <w:pPr>
              <w:spacing w:line="220" w:lineRule="atLeast"/>
              <w:jc w:val="center"/>
            </w:pPr>
            <w:r>
              <w:t>70</w:t>
            </w:r>
          </w:p>
        </w:tc>
        <w:tc>
          <w:tcPr>
            <w:tcW w:w="851" w:type="dxa"/>
          </w:tcPr>
          <w:p w14:paraId="79DD1982" w14:textId="77777777" w:rsidR="00F15172" w:rsidRPr="00945A99" w:rsidRDefault="00F15172" w:rsidP="002B491A">
            <w:pPr>
              <w:spacing w:line="220" w:lineRule="atLeast"/>
            </w:pPr>
            <w:r w:rsidRPr="00945A99">
              <w:t>46.</w:t>
            </w:r>
          </w:p>
        </w:tc>
        <w:tc>
          <w:tcPr>
            <w:tcW w:w="2098" w:type="dxa"/>
          </w:tcPr>
          <w:p w14:paraId="322887F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57F4CC6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Laagdikten</w:t>
            </w:r>
          </w:p>
        </w:tc>
        <w:tc>
          <w:tcPr>
            <w:tcW w:w="567" w:type="dxa"/>
          </w:tcPr>
          <w:p w14:paraId="65522B56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1C556A9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14:paraId="13E80A3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nat</w:t>
            </w:r>
          </w:p>
        </w:tc>
        <w:tc>
          <w:tcPr>
            <w:tcW w:w="2303" w:type="dxa"/>
          </w:tcPr>
          <w:p w14:paraId="47DC992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4EC375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28D245CF" w14:textId="77777777" w:rsidTr="002B491A">
        <w:tc>
          <w:tcPr>
            <w:tcW w:w="567" w:type="dxa"/>
          </w:tcPr>
          <w:p w14:paraId="10C65460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1</w:t>
            </w:r>
          </w:p>
        </w:tc>
        <w:tc>
          <w:tcPr>
            <w:tcW w:w="851" w:type="dxa"/>
          </w:tcPr>
          <w:p w14:paraId="239F9422" w14:textId="77777777" w:rsidR="00F15172" w:rsidRPr="00945A99" w:rsidRDefault="00F15172" w:rsidP="002B491A">
            <w:pPr>
              <w:spacing w:line="220" w:lineRule="atLeast"/>
            </w:pPr>
            <w:r w:rsidRPr="00945A99">
              <w:t>48.00</w:t>
            </w:r>
          </w:p>
        </w:tc>
        <w:tc>
          <w:tcPr>
            <w:tcW w:w="2098" w:type="dxa"/>
          </w:tcPr>
          <w:p w14:paraId="3C02AB1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</w:tcPr>
          <w:p w14:paraId="4D6ADA9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 ondervloer</w:t>
            </w:r>
          </w:p>
        </w:tc>
        <w:tc>
          <w:tcPr>
            <w:tcW w:w="567" w:type="dxa"/>
          </w:tcPr>
          <w:p w14:paraId="17518E8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ED5B48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14:paraId="577C411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aanbrengen vloerbedekking(en)</w:t>
            </w:r>
          </w:p>
        </w:tc>
        <w:tc>
          <w:tcPr>
            <w:tcW w:w="2303" w:type="dxa"/>
          </w:tcPr>
          <w:p w14:paraId="54D9EE3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Fabrikant vloerbedekking(en)</w:t>
            </w:r>
          </w:p>
        </w:tc>
        <w:tc>
          <w:tcPr>
            <w:tcW w:w="2304" w:type="dxa"/>
          </w:tcPr>
          <w:p w14:paraId="47948C2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62964BCC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25CCD72A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672C3E" w14:textId="77777777" w:rsidR="00F15172" w:rsidRPr="00945A99" w:rsidRDefault="00F15172" w:rsidP="002B491A">
            <w:pPr>
              <w:spacing w:line="220" w:lineRule="atLeast"/>
            </w:pPr>
            <w:r w:rsidRPr="00945A99">
              <w:t>48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1719130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37FBB87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E0FE5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288AC15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E2765F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787EB1C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F7625D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80721C7" w14:textId="77777777" w:rsidTr="002B491A">
        <w:tc>
          <w:tcPr>
            <w:tcW w:w="567" w:type="dxa"/>
            <w:shd w:val="clear" w:color="auto" w:fill="8FCAE7"/>
          </w:tcPr>
          <w:p w14:paraId="3AE6AEC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3ECB975B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237A451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24B964B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77588BE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1AFC003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50A071E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363F834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3D9C80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1B362E6" w14:textId="77777777" w:rsidTr="002B491A">
        <w:tc>
          <w:tcPr>
            <w:tcW w:w="567" w:type="dxa"/>
          </w:tcPr>
          <w:p w14:paraId="04A7A43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3</w:t>
            </w:r>
          </w:p>
        </w:tc>
        <w:tc>
          <w:tcPr>
            <w:tcW w:w="851" w:type="dxa"/>
          </w:tcPr>
          <w:p w14:paraId="2E52978F" w14:textId="77777777" w:rsidR="00F15172" w:rsidRPr="00945A99" w:rsidRDefault="00F15172" w:rsidP="002B491A">
            <w:pPr>
              <w:spacing w:line="220" w:lineRule="atLeast"/>
            </w:pPr>
            <w:r w:rsidRPr="00945A99">
              <w:t>50.00</w:t>
            </w:r>
          </w:p>
        </w:tc>
        <w:tc>
          <w:tcPr>
            <w:tcW w:w="2098" w:type="dxa"/>
          </w:tcPr>
          <w:p w14:paraId="318D25C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14:paraId="0EEF6BE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14:paraId="120A8B1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98741A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4EEA26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1D7F64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50F942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63A9D4E3" w14:textId="77777777" w:rsidTr="002B491A">
        <w:tc>
          <w:tcPr>
            <w:tcW w:w="567" w:type="dxa"/>
          </w:tcPr>
          <w:p w14:paraId="09E5FD6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4</w:t>
            </w:r>
          </w:p>
        </w:tc>
        <w:tc>
          <w:tcPr>
            <w:tcW w:w="851" w:type="dxa"/>
          </w:tcPr>
          <w:p w14:paraId="57363466" w14:textId="77777777" w:rsidR="00F15172" w:rsidRPr="00945A99" w:rsidRDefault="00F15172" w:rsidP="002B491A">
            <w:pPr>
              <w:spacing w:line="220" w:lineRule="atLeast"/>
            </w:pPr>
            <w:r w:rsidRPr="00945A99">
              <w:t>50.41</w:t>
            </w:r>
          </w:p>
        </w:tc>
        <w:tc>
          <w:tcPr>
            <w:tcW w:w="2098" w:type="dxa"/>
          </w:tcPr>
          <w:p w14:paraId="558515C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14:paraId="6DA2572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14:paraId="07F557E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A3A9E6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5DC7D1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56B7856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985235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14:paraId="25574D5E" w14:textId="77777777" w:rsidTr="002B491A">
        <w:tc>
          <w:tcPr>
            <w:tcW w:w="567" w:type="dxa"/>
          </w:tcPr>
          <w:p w14:paraId="0558F437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5</w:t>
            </w:r>
          </w:p>
        </w:tc>
        <w:tc>
          <w:tcPr>
            <w:tcW w:w="851" w:type="dxa"/>
          </w:tcPr>
          <w:p w14:paraId="409D9D19" w14:textId="77777777" w:rsidR="00F15172" w:rsidRPr="00945A99" w:rsidRDefault="00F15172" w:rsidP="002B491A">
            <w:pPr>
              <w:spacing w:line="220" w:lineRule="atLeast"/>
            </w:pPr>
            <w:r w:rsidRPr="00945A99">
              <w:t>51.00</w:t>
            </w:r>
          </w:p>
        </w:tc>
        <w:tc>
          <w:tcPr>
            <w:tcW w:w="2098" w:type="dxa"/>
          </w:tcPr>
          <w:p w14:paraId="79A0ADF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14:paraId="243F779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14:paraId="31DB83A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D5615B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A8C50A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3FF90A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E5C488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63D29729" w14:textId="77777777" w:rsidTr="002B491A">
        <w:tc>
          <w:tcPr>
            <w:tcW w:w="567" w:type="dxa"/>
          </w:tcPr>
          <w:p w14:paraId="213FDF5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6</w:t>
            </w:r>
          </w:p>
        </w:tc>
        <w:tc>
          <w:tcPr>
            <w:tcW w:w="851" w:type="dxa"/>
          </w:tcPr>
          <w:p w14:paraId="2A673444" w14:textId="77777777" w:rsidR="00F15172" w:rsidRPr="00945A99" w:rsidRDefault="00F15172" w:rsidP="002B491A">
            <w:pPr>
              <w:spacing w:line="220" w:lineRule="atLeast"/>
            </w:pPr>
            <w:r w:rsidRPr="00945A99">
              <w:t>51.32</w:t>
            </w:r>
          </w:p>
        </w:tc>
        <w:tc>
          <w:tcPr>
            <w:tcW w:w="2098" w:type="dxa"/>
          </w:tcPr>
          <w:p w14:paraId="544CE89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14:paraId="2585066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14:paraId="7B52C9A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20EBC4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A5A851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DB119F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E3D618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14:paraId="06A4A9F8" w14:textId="77777777" w:rsidTr="002B491A">
        <w:tc>
          <w:tcPr>
            <w:tcW w:w="567" w:type="dxa"/>
          </w:tcPr>
          <w:p w14:paraId="20FDDF0E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7</w:t>
            </w:r>
          </w:p>
        </w:tc>
        <w:tc>
          <w:tcPr>
            <w:tcW w:w="851" w:type="dxa"/>
          </w:tcPr>
          <w:p w14:paraId="4662E9C9" w14:textId="77777777" w:rsidR="00F15172" w:rsidRPr="00945A99" w:rsidRDefault="00F15172" w:rsidP="002B491A">
            <w:pPr>
              <w:spacing w:line="220" w:lineRule="atLeast"/>
            </w:pPr>
            <w:r w:rsidRPr="00945A99">
              <w:t>51.63</w:t>
            </w:r>
          </w:p>
        </w:tc>
        <w:tc>
          <w:tcPr>
            <w:tcW w:w="2098" w:type="dxa"/>
          </w:tcPr>
          <w:p w14:paraId="5BAFABB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14:paraId="7D5B9AA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14:paraId="3E49706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269269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6F9165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voor het sluiten van de plafonds</w:t>
            </w:r>
          </w:p>
        </w:tc>
        <w:tc>
          <w:tcPr>
            <w:tcW w:w="2303" w:type="dxa"/>
          </w:tcPr>
          <w:p w14:paraId="0CD9D72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C1FAFB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003C577E" w14:textId="77777777" w:rsidTr="002B491A">
        <w:tc>
          <w:tcPr>
            <w:tcW w:w="567" w:type="dxa"/>
          </w:tcPr>
          <w:p w14:paraId="7619423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8</w:t>
            </w:r>
          </w:p>
        </w:tc>
        <w:tc>
          <w:tcPr>
            <w:tcW w:w="851" w:type="dxa"/>
          </w:tcPr>
          <w:p w14:paraId="420D4D5C" w14:textId="77777777"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14:paraId="135D8A2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0688E750" w14:textId="2316EF34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4D1E9AF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2A2ACFD7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7743F1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14:paraId="51A593A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581F156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B85348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6775C56" w14:textId="77777777" w:rsidTr="002B491A">
        <w:tc>
          <w:tcPr>
            <w:tcW w:w="567" w:type="dxa"/>
          </w:tcPr>
          <w:p w14:paraId="25F51E58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9</w:t>
            </w:r>
          </w:p>
        </w:tc>
        <w:tc>
          <w:tcPr>
            <w:tcW w:w="851" w:type="dxa"/>
          </w:tcPr>
          <w:p w14:paraId="4799D7D5" w14:textId="77777777"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14:paraId="73F9E1A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5452338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Doorspoelen en/of desinfecteren van waterinstallatie</w:t>
            </w:r>
          </w:p>
        </w:tc>
        <w:tc>
          <w:tcPr>
            <w:tcW w:w="567" w:type="dxa"/>
          </w:tcPr>
          <w:p w14:paraId="7090CCD6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E0F306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</w:tcPr>
          <w:p w14:paraId="27C14A5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gehele montage</w:t>
            </w:r>
          </w:p>
        </w:tc>
        <w:tc>
          <w:tcPr>
            <w:tcW w:w="2303" w:type="dxa"/>
          </w:tcPr>
          <w:p w14:paraId="3D4CF05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AD67E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34DD85E7" w14:textId="77777777" w:rsidTr="002B491A">
        <w:tc>
          <w:tcPr>
            <w:tcW w:w="567" w:type="dxa"/>
          </w:tcPr>
          <w:p w14:paraId="3C1E2629" w14:textId="77777777" w:rsidR="00F15172" w:rsidRPr="00945A99" w:rsidRDefault="00FF68FB" w:rsidP="00FF68FB">
            <w:pPr>
              <w:spacing w:line="220" w:lineRule="atLeast"/>
              <w:jc w:val="center"/>
            </w:pPr>
            <w:r>
              <w:t>80</w:t>
            </w:r>
          </w:p>
        </w:tc>
        <w:tc>
          <w:tcPr>
            <w:tcW w:w="851" w:type="dxa"/>
          </w:tcPr>
          <w:p w14:paraId="6BAAC158" w14:textId="77777777" w:rsidR="00F15172" w:rsidRPr="00945A99" w:rsidRDefault="00F15172" w:rsidP="002B491A">
            <w:pPr>
              <w:spacing w:line="220" w:lineRule="atLeast"/>
            </w:pPr>
            <w:r w:rsidRPr="00945A99">
              <w:t>52.13</w:t>
            </w:r>
          </w:p>
        </w:tc>
        <w:tc>
          <w:tcPr>
            <w:tcW w:w="2098" w:type="dxa"/>
          </w:tcPr>
          <w:p w14:paraId="10C82DA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6A8B394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7A203C31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B20BE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667E75C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Voordat onderdelen aan het zicht zijn onttrokken</w:t>
            </w:r>
          </w:p>
        </w:tc>
        <w:tc>
          <w:tcPr>
            <w:tcW w:w="2303" w:type="dxa"/>
          </w:tcPr>
          <w:p w14:paraId="1C783DB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E5403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14:paraId="259FFEA3" w14:textId="77777777" w:rsidTr="002B491A">
        <w:tc>
          <w:tcPr>
            <w:tcW w:w="567" w:type="dxa"/>
          </w:tcPr>
          <w:p w14:paraId="3166B56D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1</w:t>
            </w:r>
          </w:p>
        </w:tc>
        <w:tc>
          <w:tcPr>
            <w:tcW w:w="851" w:type="dxa"/>
          </w:tcPr>
          <w:p w14:paraId="4C4AED84" w14:textId="77777777" w:rsidR="00F15172" w:rsidRPr="00945A99" w:rsidRDefault="00F15172" w:rsidP="002B491A">
            <w:pPr>
              <w:spacing w:line="220" w:lineRule="atLeast"/>
            </w:pPr>
            <w:r w:rsidRPr="00945A99">
              <w:t>52.31</w:t>
            </w:r>
          </w:p>
        </w:tc>
        <w:tc>
          <w:tcPr>
            <w:tcW w:w="2098" w:type="dxa"/>
          </w:tcPr>
          <w:p w14:paraId="7186AF6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5703E31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14:paraId="4B2B360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3C49A7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8676F2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31EDD9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14:paraId="0226CD5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14:paraId="6521B3D6" w14:textId="77777777" w:rsidTr="002B491A">
        <w:tc>
          <w:tcPr>
            <w:tcW w:w="567" w:type="dxa"/>
          </w:tcPr>
          <w:p w14:paraId="05F87502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2</w:t>
            </w:r>
          </w:p>
        </w:tc>
        <w:tc>
          <w:tcPr>
            <w:tcW w:w="851" w:type="dxa"/>
          </w:tcPr>
          <w:p w14:paraId="27AD8447" w14:textId="77777777" w:rsidR="00F15172" w:rsidRPr="00945A99" w:rsidRDefault="00F15172" w:rsidP="002B491A">
            <w:pPr>
              <w:spacing w:line="220" w:lineRule="atLeast"/>
            </w:pPr>
            <w:r w:rsidRPr="00945A99">
              <w:t>52.32</w:t>
            </w:r>
          </w:p>
        </w:tc>
        <w:tc>
          <w:tcPr>
            <w:tcW w:w="2098" w:type="dxa"/>
          </w:tcPr>
          <w:p w14:paraId="46B8544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2885583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14:paraId="1E9639E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439344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197795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B15ACA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14:paraId="198D848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14:paraId="28A4AEB8" w14:textId="77777777" w:rsidTr="002B491A">
        <w:tc>
          <w:tcPr>
            <w:tcW w:w="567" w:type="dxa"/>
          </w:tcPr>
          <w:p w14:paraId="58FD0A8F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3</w:t>
            </w:r>
          </w:p>
        </w:tc>
        <w:tc>
          <w:tcPr>
            <w:tcW w:w="851" w:type="dxa"/>
          </w:tcPr>
          <w:p w14:paraId="7E8AE66A" w14:textId="77777777" w:rsidR="00F15172" w:rsidRPr="00945A99" w:rsidRDefault="00F15172" w:rsidP="002B491A">
            <w:pPr>
              <w:spacing w:line="220" w:lineRule="atLeast"/>
            </w:pPr>
            <w:r w:rsidRPr="00945A99">
              <w:t>52.63</w:t>
            </w:r>
          </w:p>
        </w:tc>
        <w:tc>
          <w:tcPr>
            <w:tcW w:w="2098" w:type="dxa"/>
          </w:tcPr>
          <w:p w14:paraId="31B661E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3CD5A17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14:paraId="6AA0634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60E00E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2454A6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37450D6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F1F8E5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5CE84B29" w14:textId="77777777" w:rsidTr="002B491A">
        <w:tc>
          <w:tcPr>
            <w:tcW w:w="567" w:type="dxa"/>
          </w:tcPr>
          <w:p w14:paraId="50CFA049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4</w:t>
            </w:r>
          </w:p>
        </w:tc>
        <w:tc>
          <w:tcPr>
            <w:tcW w:w="851" w:type="dxa"/>
          </w:tcPr>
          <w:p w14:paraId="4844E962" w14:textId="77777777" w:rsidR="00F15172" w:rsidRPr="00945A99" w:rsidRDefault="00F15172" w:rsidP="002B491A">
            <w:pPr>
              <w:spacing w:line="220" w:lineRule="atLeast"/>
            </w:pPr>
            <w:r w:rsidRPr="00945A99">
              <w:t>53.00</w:t>
            </w:r>
          </w:p>
        </w:tc>
        <w:tc>
          <w:tcPr>
            <w:tcW w:w="2098" w:type="dxa"/>
          </w:tcPr>
          <w:p w14:paraId="16BA3EC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Sanitair</w:t>
            </w:r>
          </w:p>
        </w:tc>
        <w:tc>
          <w:tcPr>
            <w:tcW w:w="2296" w:type="dxa"/>
          </w:tcPr>
          <w:p w14:paraId="02071A8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Beproeving</w:t>
            </w:r>
          </w:p>
        </w:tc>
        <w:tc>
          <w:tcPr>
            <w:tcW w:w="567" w:type="dxa"/>
          </w:tcPr>
          <w:p w14:paraId="65919CC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E37B80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5A9B2D6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E29618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Op waterdichtheid</w:t>
            </w:r>
          </w:p>
        </w:tc>
        <w:tc>
          <w:tcPr>
            <w:tcW w:w="2304" w:type="dxa"/>
          </w:tcPr>
          <w:p w14:paraId="648EFF6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C6154B4" w14:textId="77777777" w:rsidTr="002B491A">
        <w:tc>
          <w:tcPr>
            <w:tcW w:w="567" w:type="dxa"/>
          </w:tcPr>
          <w:p w14:paraId="569847B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8</w:t>
            </w:r>
            <w:r w:rsidR="00FF68FB">
              <w:t>5</w:t>
            </w:r>
          </w:p>
        </w:tc>
        <w:tc>
          <w:tcPr>
            <w:tcW w:w="851" w:type="dxa"/>
          </w:tcPr>
          <w:p w14:paraId="2B0375C5" w14:textId="77777777" w:rsidR="00F15172" w:rsidRPr="00945A99" w:rsidRDefault="00F15172" w:rsidP="002B491A">
            <w:pPr>
              <w:spacing w:line="220" w:lineRule="atLeast"/>
            </w:pPr>
            <w:r w:rsidRPr="00945A99">
              <w:t>54.00</w:t>
            </w:r>
          </w:p>
        </w:tc>
        <w:tc>
          <w:tcPr>
            <w:tcW w:w="2098" w:type="dxa"/>
          </w:tcPr>
          <w:p w14:paraId="3EC9D4F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</w:tcPr>
          <w:p w14:paraId="5FFAFB3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installatie</w:t>
            </w:r>
          </w:p>
        </w:tc>
        <w:tc>
          <w:tcPr>
            <w:tcW w:w="567" w:type="dxa"/>
          </w:tcPr>
          <w:p w14:paraId="3A853D4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48BEE9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</w:t>
            </w:r>
          </w:p>
        </w:tc>
        <w:tc>
          <w:tcPr>
            <w:tcW w:w="2303" w:type="dxa"/>
          </w:tcPr>
          <w:p w14:paraId="274DA42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689F189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A7F9AC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Bevestiging keuring</w:t>
            </w:r>
          </w:p>
        </w:tc>
      </w:tr>
      <w:tr w:rsidR="00F15172" w:rsidRPr="00945A99" w14:paraId="2DE4C958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4CFB4EC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0972B8" w14:textId="77777777" w:rsidR="00F15172" w:rsidRPr="00945A99" w:rsidRDefault="00F15172" w:rsidP="002B491A">
            <w:pPr>
              <w:spacing w:line="220" w:lineRule="atLeast"/>
            </w:pPr>
            <w:r w:rsidRPr="00945A99">
              <w:t>54.13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582DB8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682DA0D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14:paraId="3980322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611823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8BCAB8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90E35F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137F96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7B66B2C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070CE402" w14:textId="77777777" w:rsidTr="002B491A">
        <w:tc>
          <w:tcPr>
            <w:tcW w:w="567" w:type="dxa"/>
            <w:shd w:val="clear" w:color="auto" w:fill="8FCAE7"/>
          </w:tcPr>
          <w:p w14:paraId="3D0CFB0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36070F04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47D7CD4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3CEA881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0C74954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6F8FAF5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764681A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09E9F1C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6EECA1E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DCD47A1" w14:textId="77777777" w:rsidTr="002B491A">
        <w:tc>
          <w:tcPr>
            <w:tcW w:w="567" w:type="dxa"/>
          </w:tcPr>
          <w:p w14:paraId="1493CB37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7</w:t>
            </w:r>
          </w:p>
        </w:tc>
        <w:tc>
          <w:tcPr>
            <w:tcW w:w="851" w:type="dxa"/>
          </w:tcPr>
          <w:p w14:paraId="04E7B016" w14:textId="77777777" w:rsidR="00F15172" w:rsidRPr="00945A99" w:rsidRDefault="00F15172" w:rsidP="002B491A">
            <w:pPr>
              <w:spacing w:line="220" w:lineRule="atLeast"/>
            </w:pPr>
            <w:r w:rsidRPr="00945A99">
              <w:t>60.00</w:t>
            </w:r>
          </w:p>
        </w:tc>
        <w:tc>
          <w:tcPr>
            <w:tcW w:w="2098" w:type="dxa"/>
          </w:tcPr>
          <w:p w14:paraId="475AEAD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14:paraId="05EF684A" w14:textId="41E36D1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4C8084D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79763C5F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7F6EE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14:paraId="673392F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409A414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8C662E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B25E093" w14:textId="77777777" w:rsidTr="002B491A">
        <w:tc>
          <w:tcPr>
            <w:tcW w:w="567" w:type="dxa"/>
          </w:tcPr>
          <w:p w14:paraId="7741D44F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8</w:t>
            </w:r>
          </w:p>
        </w:tc>
        <w:tc>
          <w:tcPr>
            <w:tcW w:w="851" w:type="dxa"/>
          </w:tcPr>
          <w:p w14:paraId="337ADF66" w14:textId="77777777" w:rsidR="00F15172" w:rsidRPr="00945A99" w:rsidRDefault="00F15172" w:rsidP="002B491A">
            <w:pPr>
              <w:spacing w:line="220" w:lineRule="atLeast"/>
            </w:pPr>
            <w:r w:rsidRPr="00945A99">
              <w:t>60.13</w:t>
            </w:r>
          </w:p>
        </w:tc>
        <w:tc>
          <w:tcPr>
            <w:tcW w:w="2098" w:type="dxa"/>
          </w:tcPr>
          <w:p w14:paraId="0BD919E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14:paraId="22C3A88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4726302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F12C0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2D74C69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3F464F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1D2B2E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16991D66" w14:textId="77777777" w:rsidTr="002B491A">
        <w:tc>
          <w:tcPr>
            <w:tcW w:w="567" w:type="dxa"/>
          </w:tcPr>
          <w:p w14:paraId="472511AA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9</w:t>
            </w:r>
          </w:p>
        </w:tc>
        <w:tc>
          <w:tcPr>
            <w:tcW w:w="851" w:type="dxa"/>
          </w:tcPr>
          <w:p w14:paraId="7423824F" w14:textId="77777777"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14:paraId="114B0045" w14:textId="1FDDD4F8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="00190AF9" w:rsidRPr="00945A99">
              <w:rPr>
                <w:sz w:val="16"/>
                <w:szCs w:val="16"/>
              </w:rPr>
              <w:t>luchtbehandelings</w:t>
            </w:r>
            <w:r w:rsidR="00190AF9">
              <w:rPr>
                <w:sz w:val="16"/>
                <w:szCs w:val="16"/>
              </w:rPr>
              <w:t>-</w:t>
            </w:r>
            <w:r w:rsidR="00190AF9" w:rsidRPr="00945A99">
              <w:rPr>
                <w:sz w:val="16"/>
                <w:szCs w:val="16"/>
              </w:rPr>
              <w:t>installaties</w:t>
            </w:r>
            <w:proofErr w:type="spellEnd"/>
          </w:p>
        </w:tc>
        <w:tc>
          <w:tcPr>
            <w:tcW w:w="2296" w:type="dxa"/>
          </w:tcPr>
          <w:p w14:paraId="05561C61" w14:textId="4CDCE4F8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538B696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2656E4FE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E9B989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14:paraId="623910F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424DFF7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54F847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D995076" w14:textId="77777777" w:rsidTr="002B491A">
        <w:tc>
          <w:tcPr>
            <w:tcW w:w="567" w:type="dxa"/>
          </w:tcPr>
          <w:p w14:paraId="0B09A1EF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9</w:t>
            </w:r>
            <w:r w:rsidR="00FF68FB">
              <w:t>0</w:t>
            </w:r>
          </w:p>
        </w:tc>
        <w:tc>
          <w:tcPr>
            <w:tcW w:w="851" w:type="dxa"/>
          </w:tcPr>
          <w:p w14:paraId="0B95F311" w14:textId="77777777"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14:paraId="129A913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14:paraId="4EC1D41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7CF2E393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D11817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73A00D2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5E24FB4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C91E3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5D55C280" w14:textId="77777777" w:rsidTr="002B491A">
        <w:tc>
          <w:tcPr>
            <w:tcW w:w="567" w:type="dxa"/>
          </w:tcPr>
          <w:p w14:paraId="7DB0C450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1</w:t>
            </w:r>
          </w:p>
        </w:tc>
        <w:tc>
          <w:tcPr>
            <w:tcW w:w="851" w:type="dxa"/>
          </w:tcPr>
          <w:p w14:paraId="01681E3D" w14:textId="77777777" w:rsidR="00F15172" w:rsidRPr="00945A99" w:rsidRDefault="00F15172" w:rsidP="002B491A">
            <w:pPr>
              <w:spacing w:line="220" w:lineRule="atLeast"/>
            </w:pPr>
            <w:r w:rsidRPr="00945A99">
              <w:t>61.13</w:t>
            </w:r>
          </w:p>
        </w:tc>
        <w:tc>
          <w:tcPr>
            <w:tcW w:w="2098" w:type="dxa"/>
          </w:tcPr>
          <w:p w14:paraId="125CB04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14:paraId="08E43EE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374E33D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E26BFD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3F9A744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36B5AC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8854FD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37CA5507" w14:textId="77777777" w:rsidTr="002B491A">
        <w:tc>
          <w:tcPr>
            <w:tcW w:w="567" w:type="dxa"/>
          </w:tcPr>
          <w:p w14:paraId="3E1393F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2</w:t>
            </w:r>
          </w:p>
        </w:tc>
        <w:tc>
          <w:tcPr>
            <w:tcW w:w="851" w:type="dxa"/>
          </w:tcPr>
          <w:p w14:paraId="101F96E4" w14:textId="77777777" w:rsidR="00F15172" w:rsidRPr="00945A99" w:rsidRDefault="00F15172" w:rsidP="002B491A">
            <w:pPr>
              <w:spacing w:line="220" w:lineRule="atLeast"/>
            </w:pPr>
            <w:r w:rsidRPr="00945A99">
              <w:t>61.32</w:t>
            </w:r>
          </w:p>
        </w:tc>
        <w:tc>
          <w:tcPr>
            <w:tcW w:w="2098" w:type="dxa"/>
          </w:tcPr>
          <w:p w14:paraId="26EC527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14:paraId="53255EF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Bevestigingsconstructies</w:t>
            </w:r>
          </w:p>
        </w:tc>
        <w:tc>
          <w:tcPr>
            <w:tcW w:w="567" w:type="dxa"/>
          </w:tcPr>
          <w:p w14:paraId="5BB86C70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D24EE9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CE0D70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78A6747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4CF17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6B1A243" w14:textId="77777777" w:rsidTr="002B491A">
        <w:tc>
          <w:tcPr>
            <w:tcW w:w="567" w:type="dxa"/>
          </w:tcPr>
          <w:p w14:paraId="682CC9B4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3</w:t>
            </w:r>
          </w:p>
        </w:tc>
        <w:tc>
          <w:tcPr>
            <w:tcW w:w="851" w:type="dxa"/>
          </w:tcPr>
          <w:p w14:paraId="1942E844" w14:textId="77777777" w:rsidR="00F15172" w:rsidRPr="00945A99" w:rsidRDefault="00F15172" w:rsidP="002B491A">
            <w:pPr>
              <w:spacing w:line="220" w:lineRule="atLeast"/>
            </w:pPr>
            <w:r w:rsidRPr="00945A99">
              <w:t>61.60</w:t>
            </w:r>
          </w:p>
        </w:tc>
        <w:tc>
          <w:tcPr>
            <w:tcW w:w="2098" w:type="dxa"/>
          </w:tcPr>
          <w:p w14:paraId="36D5456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14:paraId="2ED566C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Kanaaldoorvoer hulpstuk: brandwerend</w:t>
            </w:r>
          </w:p>
        </w:tc>
        <w:tc>
          <w:tcPr>
            <w:tcW w:w="567" w:type="dxa"/>
          </w:tcPr>
          <w:p w14:paraId="4BD59825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C3A9C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F9F659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3109B71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CC0AC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3BC75017" w14:textId="77777777" w:rsidTr="002B491A">
        <w:tc>
          <w:tcPr>
            <w:tcW w:w="567" w:type="dxa"/>
          </w:tcPr>
          <w:p w14:paraId="47AADF39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4</w:t>
            </w:r>
          </w:p>
        </w:tc>
        <w:tc>
          <w:tcPr>
            <w:tcW w:w="851" w:type="dxa"/>
          </w:tcPr>
          <w:p w14:paraId="0142635B" w14:textId="77777777"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14:paraId="6AEA3EC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37770BEC" w14:textId="1C40047D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6D11219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45429B4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274C1C0F" w14:textId="0FE6B1F2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Visueel/ bediening </w:t>
            </w:r>
          </w:p>
        </w:tc>
        <w:tc>
          <w:tcPr>
            <w:tcW w:w="2303" w:type="dxa"/>
          </w:tcPr>
          <w:p w14:paraId="2DDD2B7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18D8462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C08E1B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BBEB6A7" w14:textId="77777777" w:rsidTr="002B491A">
        <w:tc>
          <w:tcPr>
            <w:tcW w:w="567" w:type="dxa"/>
          </w:tcPr>
          <w:p w14:paraId="685867CE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5</w:t>
            </w:r>
          </w:p>
        </w:tc>
        <w:tc>
          <w:tcPr>
            <w:tcW w:w="851" w:type="dxa"/>
          </w:tcPr>
          <w:p w14:paraId="229347CB" w14:textId="77777777"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14:paraId="0735F73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3C58A80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303217B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CC489C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6AE7011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3B20DE9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708129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7714EE45" w14:textId="77777777" w:rsidTr="002B491A">
        <w:tc>
          <w:tcPr>
            <w:tcW w:w="567" w:type="dxa"/>
          </w:tcPr>
          <w:p w14:paraId="2E71DF57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6</w:t>
            </w:r>
          </w:p>
        </w:tc>
        <w:tc>
          <w:tcPr>
            <w:tcW w:w="851" w:type="dxa"/>
          </w:tcPr>
          <w:p w14:paraId="6191C8B2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14:paraId="30CD486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4E606FC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installatieconcept</w:t>
            </w:r>
          </w:p>
        </w:tc>
        <w:tc>
          <w:tcPr>
            <w:tcW w:w="567" w:type="dxa"/>
          </w:tcPr>
          <w:p w14:paraId="64AD6B54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BFB524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39042B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14:paraId="705B2C2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4B8F82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TNO m.b.t. COP waarden</w:t>
            </w:r>
          </w:p>
        </w:tc>
      </w:tr>
      <w:tr w:rsidR="00F15172" w:rsidRPr="00945A99" w14:paraId="6E8B7221" w14:textId="77777777" w:rsidTr="002B491A">
        <w:tc>
          <w:tcPr>
            <w:tcW w:w="567" w:type="dxa"/>
          </w:tcPr>
          <w:p w14:paraId="7905C1E0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7</w:t>
            </w:r>
          </w:p>
        </w:tc>
        <w:tc>
          <w:tcPr>
            <w:tcW w:w="851" w:type="dxa"/>
          </w:tcPr>
          <w:p w14:paraId="6CEBB578" w14:textId="77777777" w:rsidR="00F15172" w:rsidRPr="00945A99" w:rsidRDefault="00F15172" w:rsidP="002B491A">
            <w:pPr>
              <w:spacing w:line="220" w:lineRule="atLeast"/>
            </w:pPr>
            <w:r w:rsidRPr="00945A99">
              <w:t>62.13</w:t>
            </w:r>
          </w:p>
        </w:tc>
        <w:tc>
          <w:tcPr>
            <w:tcW w:w="2098" w:type="dxa"/>
          </w:tcPr>
          <w:p w14:paraId="299DA99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2080D0F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08DD60E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FDB819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130676F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A0F7D2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F42538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10DFB63" w14:textId="77777777" w:rsidTr="002B491A">
        <w:tc>
          <w:tcPr>
            <w:tcW w:w="567" w:type="dxa"/>
          </w:tcPr>
          <w:p w14:paraId="76A6412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8</w:t>
            </w:r>
          </w:p>
        </w:tc>
        <w:tc>
          <w:tcPr>
            <w:tcW w:w="851" w:type="dxa"/>
          </w:tcPr>
          <w:p w14:paraId="631DE44F" w14:textId="77777777" w:rsidR="00F15172" w:rsidRPr="00945A99" w:rsidRDefault="00F15172" w:rsidP="002B491A">
            <w:pPr>
              <w:spacing w:line="220" w:lineRule="atLeast"/>
            </w:pPr>
            <w:r w:rsidRPr="00945A99">
              <w:t>62.73</w:t>
            </w:r>
          </w:p>
        </w:tc>
        <w:tc>
          <w:tcPr>
            <w:tcW w:w="2098" w:type="dxa"/>
          </w:tcPr>
          <w:p w14:paraId="0CCC89A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1DC8EB0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Leidingdoorvoer hulpstuk: brandwerend</w:t>
            </w:r>
          </w:p>
        </w:tc>
        <w:tc>
          <w:tcPr>
            <w:tcW w:w="567" w:type="dxa"/>
          </w:tcPr>
          <w:p w14:paraId="3FEC9FC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3BAF01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5993E7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2FDC67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CB4041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38DE5876" w14:textId="77777777" w:rsidTr="002B491A">
        <w:tc>
          <w:tcPr>
            <w:tcW w:w="567" w:type="dxa"/>
          </w:tcPr>
          <w:p w14:paraId="5071E9A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9</w:t>
            </w:r>
          </w:p>
        </w:tc>
        <w:tc>
          <w:tcPr>
            <w:tcW w:w="851" w:type="dxa"/>
          </w:tcPr>
          <w:p w14:paraId="3D1E23C2" w14:textId="77777777"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14:paraId="484E8CC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087AF307" w14:textId="5EF8F372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6FCA136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36566727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2BC000D6" w14:textId="0FA0338F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Visueel/ bediening </w:t>
            </w:r>
          </w:p>
        </w:tc>
        <w:tc>
          <w:tcPr>
            <w:tcW w:w="2303" w:type="dxa"/>
          </w:tcPr>
          <w:p w14:paraId="7FECD80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3C28468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027907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F6A5BA2" w14:textId="77777777" w:rsidTr="002B491A">
        <w:tc>
          <w:tcPr>
            <w:tcW w:w="567" w:type="dxa"/>
          </w:tcPr>
          <w:p w14:paraId="44F46CED" w14:textId="77777777" w:rsidR="00F15172" w:rsidRPr="00945A99" w:rsidRDefault="00FF68FB" w:rsidP="00FF68FB">
            <w:pPr>
              <w:spacing w:line="220" w:lineRule="atLeast"/>
              <w:jc w:val="center"/>
            </w:pPr>
            <w:r>
              <w:lastRenderedPageBreak/>
              <w:t>100</w:t>
            </w:r>
          </w:p>
        </w:tc>
        <w:tc>
          <w:tcPr>
            <w:tcW w:w="851" w:type="dxa"/>
          </w:tcPr>
          <w:p w14:paraId="70039391" w14:textId="77777777"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14:paraId="544108D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5DFD71A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5EFEFBE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713732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4035D15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6BAD1B1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AF4764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4468CC9B" w14:textId="77777777" w:rsidTr="002B491A">
        <w:tc>
          <w:tcPr>
            <w:tcW w:w="567" w:type="dxa"/>
          </w:tcPr>
          <w:p w14:paraId="6E4A2799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1</w:t>
            </w:r>
          </w:p>
        </w:tc>
        <w:tc>
          <w:tcPr>
            <w:tcW w:w="851" w:type="dxa"/>
          </w:tcPr>
          <w:p w14:paraId="2DDDF8F1" w14:textId="77777777" w:rsidR="00F15172" w:rsidRPr="00945A99" w:rsidRDefault="00F15172" w:rsidP="002B491A">
            <w:pPr>
              <w:spacing w:line="220" w:lineRule="atLeast"/>
            </w:pPr>
            <w:r w:rsidRPr="00945A99">
              <w:t>68.12</w:t>
            </w:r>
          </w:p>
        </w:tc>
        <w:tc>
          <w:tcPr>
            <w:tcW w:w="2098" w:type="dxa"/>
          </w:tcPr>
          <w:p w14:paraId="37A3FFC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29995BE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Meetrapport</w:t>
            </w:r>
          </w:p>
        </w:tc>
        <w:tc>
          <w:tcPr>
            <w:tcW w:w="567" w:type="dxa"/>
          </w:tcPr>
          <w:p w14:paraId="7B676D21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9D27E6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2B471E9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626D480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571A8E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6A01A300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037E1C5F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13159F" w14:textId="77777777" w:rsidR="00F15172" w:rsidRPr="00945A99" w:rsidRDefault="00F15172" w:rsidP="002B491A">
            <w:pPr>
              <w:spacing w:line="220" w:lineRule="atLeast"/>
            </w:pPr>
            <w:r w:rsidRPr="00945A99">
              <w:t>68.13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2F31359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0DE126D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14:paraId="119ACE4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AE970E1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89C732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4FB86E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073019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70FF39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2A12C50" w14:textId="77777777" w:rsidTr="002B491A">
        <w:tc>
          <w:tcPr>
            <w:tcW w:w="567" w:type="dxa"/>
            <w:shd w:val="clear" w:color="auto" w:fill="8FCAE7"/>
          </w:tcPr>
          <w:p w14:paraId="5BD73674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6A50D8DA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3A9C25C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1362CD9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5075E27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557DA31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FE62AC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C03FF7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506B622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38FB5F4" w14:textId="77777777" w:rsidTr="002B491A">
        <w:tc>
          <w:tcPr>
            <w:tcW w:w="567" w:type="dxa"/>
          </w:tcPr>
          <w:p w14:paraId="3C2DD11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3</w:t>
            </w:r>
          </w:p>
        </w:tc>
        <w:tc>
          <w:tcPr>
            <w:tcW w:w="851" w:type="dxa"/>
          </w:tcPr>
          <w:p w14:paraId="44BBBCB2" w14:textId="77777777"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7142C1D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29144D3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Goedkeuring(en)</w:t>
            </w:r>
          </w:p>
        </w:tc>
        <w:tc>
          <w:tcPr>
            <w:tcW w:w="567" w:type="dxa"/>
          </w:tcPr>
          <w:p w14:paraId="0AE43D6F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115931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Inspectie onafhankelijk inspectiebedrijf</w:t>
            </w:r>
          </w:p>
        </w:tc>
        <w:tc>
          <w:tcPr>
            <w:tcW w:w="2303" w:type="dxa"/>
          </w:tcPr>
          <w:p w14:paraId="63B94D1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56CF8D4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36BA46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14:paraId="775EFB24" w14:textId="77777777" w:rsidTr="002B491A">
        <w:tc>
          <w:tcPr>
            <w:tcW w:w="567" w:type="dxa"/>
          </w:tcPr>
          <w:p w14:paraId="3B4408B7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4</w:t>
            </w:r>
          </w:p>
        </w:tc>
        <w:tc>
          <w:tcPr>
            <w:tcW w:w="851" w:type="dxa"/>
          </w:tcPr>
          <w:p w14:paraId="3C0F1B5D" w14:textId="77777777"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2A99922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6089CEEB" w14:textId="0E1E5E82" w:rsidR="00F15172" w:rsidRPr="00945A99" w:rsidRDefault="00190AF9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 voorschrift</w:t>
            </w:r>
            <w:r w:rsidR="00F15172" w:rsidRPr="00945A99">
              <w:rPr>
                <w:sz w:val="16"/>
                <w:szCs w:val="16"/>
              </w:rPr>
              <w:t>/ bedrijf-/ bedieningsvoorschrif</w:t>
            </w:r>
            <w:r>
              <w:rPr>
                <w:sz w:val="16"/>
                <w:szCs w:val="16"/>
              </w:rPr>
              <w:t>t</w:t>
            </w:r>
            <w:r w:rsidR="00F15172" w:rsidRPr="00945A99">
              <w:rPr>
                <w:sz w:val="16"/>
                <w:szCs w:val="16"/>
              </w:rPr>
              <w:t>/ bedieningsinstructie</w:t>
            </w:r>
          </w:p>
        </w:tc>
        <w:tc>
          <w:tcPr>
            <w:tcW w:w="567" w:type="dxa"/>
          </w:tcPr>
          <w:p w14:paraId="21D3EFE7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AA74549" w14:textId="4FEE045A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Visueel/ bediening</w:t>
            </w:r>
          </w:p>
        </w:tc>
        <w:tc>
          <w:tcPr>
            <w:tcW w:w="2303" w:type="dxa"/>
          </w:tcPr>
          <w:p w14:paraId="5E19EF9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2409472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2FC629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4555774" w14:textId="77777777" w:rsidTr="002B491A">
        <w:tc>
          <w:tcPr>
            <w:tcW w:w="567" w:type="dxa"/>
          </w:tcPr>
          <w:p w14:paraId="11D58E70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5</w:t>
            </w:r>
          </w:p>
        </w:tc>
        <w:tc>
          <w:tcPr>
            <w:tcW w:w="851" w:type="dxa"/>
          </w:tcPr>
          <w:p w14:paraId="48C629FD" w14:textId="77777777"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7545BDC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0F8F5B1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09A606F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667033" w14:textId="72555D6D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Visueel/ lijst</w:t>
            </w:r>
          </w:p>
        </w:tc>
        <w:tc>
          <w:tcPr>
            <w:tcW w:w="2303" w:type="dxa"/>
          </w:tcPr>
          <w:p w14:paraId="11EB240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04D1EFA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4E445C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9F87380" w14:textId="77777777" w:rsidTr="002B491A">
        <w:tc>
          <w:tcPr>
            <w:tcW w:w="567" w:type="dxa"/>
          </w:tcPr>
          <w:p w14:paraId="1908E285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6</w:t>
            </w:r>
          </w:p>
        </w:tc>
        <w:tc>
          <w:tcPr>
            <w:tcW w:w="851" w:type="dxa"/>
          </w:tcPr>
          <w:p w14:paraId="04E6D8F1" w14:textId="77777777"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14:paraId="271D5A1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2C16C5B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Ontwerptekening bliksemafleiderinstallatie</w:t>
            </w:r>
          </w:p>
        </w:tc>
        <w:tc>
          <w:tcPr>
            <w:tcW w:w="567" w:type="dxa"/>
          </w:tcPr>
          <w:p w14:paraId="00AC5D7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F898EF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0B3E8E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uitvoering</w:t>
            </w:r>
          </w:p>
        </w:tc>
        <w:tc>
          <w:tcPr>
            <w:tcW w:w="2303" w:type="dxa"/>
          </w:tcPr>
          <w:p w14:paraId="79EF56C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DE0891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A68C2E1" w14:textId="77777777" w:rsidTr="002B491A">
        <w:tc>
          <w:tcPr>
            <w:tcW w:w="567" w:type="dxa"/>
          </w:tcPr>
          <w:p w14:paraId="2B73D33D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7</w:t>
            </w:r>
          </w:p>
        </w:tc>
        <w:tc>
          <w:tcPr>
            <w:tcW w:w="851" w:type="dxa"/>
          </w:tcPr>
          <w:p w14:paraId="157B878E" w14:textId="77777777"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14:paraId="3F0C157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4DA18AD8" w14:textId="0338BA48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Verlichtingsinstallatie: plaats </w:t>
            </w:r>
            <w:r w:rsidR="00190AF9" w:rsidRPr="00945A99">
              <w:rPr>
                <w:sz w:val="16"/>
                <w:szCs w:val="16"/>
              </w:rPr>
              <w:t>noodverlichting punten</w:t>
            </w:r>
          </w:p>
        </w:tc>
        <w:tc>
          <w:tcPr>
            <w:tcW w:w="567" w:type="dxa"/>
          </w:tcPr>
          <w:p w14:paraId="495854EA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CBE63A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F02FFC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011B28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9EF3FA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4CCCF40" w14:textId="77777777" w:rsidTr="002B491A">
        <w:tc>
          <w:tcPr>
            <w:tcW w:w="567" w:type="dxa"/>
          </w:tcPr>
          <w:p w14:paraId="60090A57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8</w:t>
            </w:r>
          </w:p>
        </w:tc>
        <w:tc>
          <w:tcPr>
            <w:tcW w:w="851" w:type="dxa"/>
          </w:tcPr>
          <w:p w14:paraId="55DE909C" w14:textId="77777777"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14:paraId="565E84D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031A1F1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Werktekeningen en berekeningen</w:t>
            </w:r>
          </w:p>
        </w:tc>
        <w:tc>
          <w:tcPr>
            <w:tcW w:w="567" w:type="dxa"/>
          </w:tcPr>
          <w:p w14:paraId="1C27950B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58D78C0" w14:textId="3ABCA6BC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Tekening/ berekening</w:t>
            </w:r>
          </w:p>
        </w:tc>
        <w:tc>
          <w:tcPr>
            <w:tcW w:w="2303" w:type="dxa"/>
          </w:tcPr>
          <w:p w14:paraId="0F5E3F9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2DBAFFB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9EFEFB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5EE7ADC" w14:textId="77777777" w:rsidTr="002B491A">
        <w:tc>
          <w:tcPr>
            <w:tcW w:w="567" w:type="dxa"/>
          </w:tcPr>
          <w:p w14:paraId="40377688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9</w:t>
            </w:r>
          </w:p>
        </w:tc>
        <w:tc>
          <w:tcPr>
            <w:tcW w:w="851" w:type="dxa"/>
          </w:tcPr>
          <w:p w14:paraId="2ACB26A9" w14:textId="77777777"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14:paraId="4E96E06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0D2BECC5" w14:textId="324EFE53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Noodverlichting projectie/ armatuuradressen</w:t>
            </w:r>
          </w:p>
        </w:tc>
        <w:tc>
          <w:tcPr>
            <w:tcW w:w="567" w:type="dxa"/>
          </w:tcPr>
          <w:p w14:paraId="6927062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922DB2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693F609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inbedrijfstelling</w:t>
            </w:r>
          </w:p>
        </w:tc>
        <w:tc>
          <w:tcPr>
            <w:tcW w:w="2303" w:type="dxa"/>
          </w:tcPr>
          <w:p w14:paraId="3F690B0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BD999C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4045EAA" w14:textId="77777777" w:rsidTr="002B491A">
        <w:tc>
          <w:tcPr>
            <w:tcW w:w="567" w:type="dxa"/>
          </w:tcPr>
          <w:p w14:paraId="48EC0989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  <w:r>
              <w:t>0</w:t>
            </w:r>
          </w:p>
        </w:tc>
        <w:tc>
          <w:tcPr>
            <w:tcW w:w="851" w:type="dxa"/>
          </w:tcPr>
          <w:p w14:paraId="2236AEC7" w14:textId="77777777" w:rsidR="00F15172" w:rsidRPr="00945A99" w:rsidRDefault="00F15172" w:rsidP="002B491A">
            <w:pPr>
              <w:spacing w:line="220" w:lineRule="atLeast"/>
            </w:pPr>
            <w:r w:rsidRPr="00945A99">
              <w:t>70.13</w:t>
            </w:r>
          </w:p>
        </w:tc>
        <w:tc>
          <w:tcPr>
            <w:tcW w:w="2098" w:type="dxa"/>
          </w:tcPr>
          <w:p w14:paraId="26DBD24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5A1D9F70" w14:textId="1B7F896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Beproeven/inregelen:</w:t>
            </w:r>
          </w:p>
          <w:p w14:paraId="3D7A82C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FF6CB4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9E1403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Metingen</w:t>
            </w:r>
          </w:p>
        </w:tc>
        <w:tc>
          <w:tcPr>
            <w:tcW w:w="2303" w:type="dxa"/>
          </w:tcPr>
          <w:p w14:paraId="3169DE5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</w:tcPr>
          <w:p w14:paraId="45829CD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EC7047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674FCAF" w14:textId="77777777" w:rsidTr="002B491A">
        <w:tc>
          <w:tcPr>
            <w:tcW w:w="567" w:type="dxa"/>
          </w:tcPr>
          <w:p w14:paraId="66B09A7D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1</w:t>
            </w:r>
          </w:p>
        </w:tc>
        <w:tc>
          <w:tcPr>
            <w:tcW w:w="851" w:type="dxa"/>
          </w:tcPr>
          <w:p w14:paraId="20239BA2" w14:textId="77777777" w:rsidR="00F15172" w:rsidRPr="00945A99" w:rsidRDefault="00F15172" w:rsidP="002B491A">
            <w:pPr>
              <w:spacing w:line="220" w:lineRule="atLeast"/>
            </w:pPr>
            <w:r w:rsidRPr="00945A99">
              <w:t>70.14</w:t>
            </w:r>
          </w:p>
        </w:tc>
        <w:tc>
          <w:tcPr>
            <w:tcW w:w="2098" w:type="dxa"/>
          </w:tcPr>
          <w:p w14:paraId="111650C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20248063" w14:textId="06C6F755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Gebouwenmap/ revisietekeningen</w:t>
            </w:r>
          </w:p>
        </w:tc>
        <w:tc>
          <w:tcPr>
            <w:tcW w:w="567" w:type="dxa"/>
          </w:tcPr>
          <w:p w14:paraId="335E1701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BA54E5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FBA41C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377B678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43EC0B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E68E4AA" w14:textId="77777777" w:rsidTr="002B491A">
        <w:tc>
          <w:tcPr>
            <w:tcW w:w="567" w:type="dxa"/>
          </w:tcPr>
          <w:p w14:paraId="110EA03E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2</w:t>
            </w:r>
          </w:p>
        </w:tc>
        <w:tc>
          <w:tcPr>
            <w:tcW w:w="851" w:type="dxa"/>
          </w:tcPr>
          <w:p w14:paraId="792615C1" w14:textId="77777777" w:rsidR="00F15172" w:rsidRPr="00945A99" w:rsidRDefault="00F15172" w:rsidP="002B491A">
            <w:pPr>
              <w:spacing w:line="220" w:lineRule="atLeast"/>
            </w:pPr>
            <w:r w:rsidRPr="00945A99">
              <w:t>70.32</w:t>
            </w:r>
          </w:p>
        </w:tc>
        <w:tc>
          <w:tcPr>
            <w:tcW w:w="2098" w:type="dxa"/>
          </w:tcPr>
          <w:p w14:paraId="451D85E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18A69AE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Aggregaat</w:t>
            </w:r>
          </w:p>
        </w:tc>
        <w:tc>
          <w:tcPr>
            <w:tcW w:w="567" w:type="dxa"/>
          </w:tcPr>
          <w:p w14:paraId="4A915B4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568421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4BBCFB4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C01654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C9655D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4B6FFD6" w14:textId="77777777" w:rsidTr="002B491A">
        <w:tc>
          <w:tcPr>
            <w:tcW w:w="567" w:type="dxa"/>
          </w:tcPr>
          <w:p w14:paraId="59191E6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3</w:t>
            </w:r>
          </w:p>
        </w:tc>
        <w:tc>
          <w:tcPr>
            <w:tcW w:w="851" w:type="dxa"/>
          </w:tcPr>
          <w:p w14:paraId="33AF5A29" w14:textId="3AB8E627" w:rsidR="00F15172" w:rsidRPr="00945A99" w:rsidRDefault="00190AF9" w:rsidP="002B491A">
            <w:pPr>
              <w:spacing w:line="220" w:lineRule="atLeast"/>
            </w:pPr>
            <w:r w:rsidRPr="00945A99">
              <w:t>70.41/</w:t>
            </w:r>
          </w:p>
          <w:p w14:paraId="6922B873" w14:textId="77777777" w:rsidR="00F15172" w:rsidRPr="00945A99" w:rsidRDefault="00F15172" w:rsidP="002B491A">
            <w:pPr>
              <w:spacing w:line="220" w:lineRule="atLeast"/>
            </w:pPr>
            <w:r w:rsidRPr="00945A99">
              <w:t>70.42</w:t>
            </w:r>
          </w:p>
        </w:tc>
        <w:tc>
          <w:tcPr>
            <w:tcW w:w="2098" w:type="dxa"/>
          </w:tcPr>
          <w:p w14:paraId="740B00A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6524B738" w14:textId="626234D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Kanalisatie/ buisleidingen</w:t>
            </w:r>
          </w:p>
        </w:tc>
        <w:tc>
          <w:tcPr>
            <w:tcW w:w="567" w:type="dxa"/>
          </w:tcPr>
          <w:p w14:paraId="4C95D42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AF8E33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9308E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sluiten plafonds</w:t>
            </w:r>
          </w:p>
        </w:tc>
        <w:tc>
          <w:tcPr>
            <w:tcW w:w="2303" w:type="dxa"/>
          </w:tcPr>
          <w:p w14:paraId="46D45A8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BA143E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2161594" w14:textId="77777777" w:rsidTr="002B491A">
        <w:tc>
          <w:tcPr>
            <w:tcW w:w="567" w:type="dxa"/>
          </w:tcPr>
          <w:p w14:paraId="0B818572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4</w:t>
            </w:r>
          </w:p>
        </w:tc>
        <w:tc>
          <w:tcPr>
            <w:tcW w:w="851" w:type="dxa"/>
          </w:tcPr>
          <w:p w14:paraId="02E90B95" w14:textId="77777777"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416E0A3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358A33C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kabelgoten</w:t>
            </w:r>
          </w:p>
        </w:tc>
        <w:tc>
          <w:tcPr>
            <w:tcW w:w="567" w:type="dxa"/>
          </w:tcPr>
          <w:p w14:paraId="11F11D5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9FEF6A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5496E62" w14:textId="6C9211AA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levering/ na gereedkomen</w:t>
            </w:r>
          </w:p>
        </w:tc>
        <w:tc>
          <w:tcPr>
            <w:tcW w:w="2303" w:type="dxa"/>
          </w:tcPr>
          <w:p w14:paraId="1D1CA04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E3CEB2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7BC222D5" w14:textId="77777777" w:rsidTr="002B491A">
        <w:tc>
          <w:tcPr>
            <w:tcW w:w="567" w:type="dxa"/>
          </w:tcPr>
          <w:p w14:paraId="1446A38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5</w:t>
            </w:r>
          </w:p>
        </w:tc>
        <w:tc>
          <w:tcPr>
            <w:tcW w:w="851" w:type="dxa"/>
          </w:tcPr>
          <w:p w14:paraId="74FB9CC6" w14:textId="77777777"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73BA3D0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4AC350E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buisleidingen</w:t>
            </w:r>
          </w:p>
        </w:tc>
        <w:tc>
          <w:tcPr>
            <w:tcW w:w="567" w:type="dxa"/>
          </w:tcPr>
          <w:p w14:paraId="4203FD1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E1164A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Keuring </w:t>
            </w:r>
          </w:p>
        </w:tc>
        <w:tc>
          <w:tcPr>
            <w:tcW w:w="2303" w:type="dxa"/>
          </w:tcPr>
          <w:p w14:paraId="6C4E1EF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C070FE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5FAA61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4D5A0A82" w14:textId="77777777" w:rsidTr="002B491A">
        <w:tc>
          <w:tcPr>
            <w:tcW w:w="567" w:type="dxa"/>
          </w:tcPr>
          <w:p w14:paraId="61BF2FDA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11</w:t>
            </w:r>
            <w:r w:rsidR="00FF68FB">
              <w:t>6</w:t>
            </w:r>
          </w:p>
        </w:tc>
        <w:tc>
          <w:tcPr>
            <w:tcW w:w="851" w:type="dxa"/>
          </w:tcPr>
          <w:p w14:paraId="7E9B9C60" w14:textId="77777777"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32CB1B7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34E88E9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</w:t>
            </w:r>
          </w:p>
        </w:tc>
        <w:tc>
          <w:tcPr>
            <w:tcW w:w="567" w:type="dxa"/>
          </w:tcPr>
          <w:p w14:paraId="58B3678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597D87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D5779E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FECBA1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7AB9AA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–keurmerk</w:t>
            </w:r>
          </w:p>
        </w:tc>
      </w:tr>
      <w:tr w:rsidR="00F15172" w:rsidRPr="00945A99" w14:paraId="38AD08A3" w14:textId="77777777" w:rsidTr="002B491A">
        <w:tc>
          <w:tcPr>
            <w:tcW w:w="567" w:type="dxa"/>
          </w:tcPr>
          <w:p w14:paraId="1251FC6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7</w:t>
            </w:r>
          </w:p>
        </w:tc>
        <w:tc>
          <w:tcPr>
            <w:tcW w:w="851" w:type="dxa"/>
          </w:tcPr>
          <w:p w14:paraId="6E4C2FAA" w14:textId="77777777"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14:paraId="7BCD747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13F9955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Schakel- en verdeelinrichting productiegegevens</w:t>
            </w:r>
          </w:p>
        </w:tc>
        <w:tc>
          <w:tcPr>
            <w:tcW w:w="567" w:type="dxa"/>
          </w:tcPr>
          <w:p w14:paraId="68E295D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579B99F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076EADC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3C0CF68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85B112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Stempelschets</w:t>
            </w:r>
          </w:p>
        </w:tc>
      </w:tr>
      <w:tr w:rsidR="00F15172" w:rsidRPr="00945A99" w14:paraId="64F8F215" w14:textId="77777777" w:rsidTr="002B491A">
        <w:tc>
          <w:tcPr>
            <w:tcW w:w="567" w:type="dxa"/>
          </w:tcPr>
          <w:p w14:paraId="61313366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8</w:t>
            </w:r>
          </w:p>
        </w:tc>
        <w:tc>
          <w:tcPr>
            <w:tcW w:w="851" w:type="dxa"/>
          </w:tcPr>
          <w:p w14:paraId="378DB642" w14:textId="77777777"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14:paraId="5295D28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58BA42A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Centrale noodverlichting</w:t>
            </w:r>
          </w:p>
        </w:tc>
        <w:tc>
          <w:tcPr>
            <w:tcW w:w="567" w:type="dxa"/>
          </w:tcPr>
          <w:p w14:paraId="7C9B2687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721F589" w14:textId="7929BDF1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Tekening/ berekening</w:t>
            </w:r>
          </w:p>
        </w:tc>
        <w:tc>
          <w:tcPr>
            <w:tcW w:w="2303" w:type="dxa"/>
          </w:tcPr>
          <w:p w14:paraId="1CD5899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470B891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0973C8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D5CFAB3" w14:textId="77777777" w:rsidTr="002B491A">
        <w:tc>
          <w:tcPr>
            <w:tcW w:w="567" w:type="dxa"/>
          </w:tcPr>
          <w:p w14:paraId="3D6C0BEF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9</w:t>
            </w:r>
          </w:p>
        </w:tc>
        <w:tc>
          <w:tcPr>
            <w:tcW w:w="851" w:type="dxa"/>
          </w:tcPr>
          <w:p w14:paraId="7512B6C6" w14:textId="77777777" w:rsidR="00F15172" w:rsidRPr="00945A99" w:rsidRDefault="00F15172" w:rsidP="002B491A">
            <w:pPr>
              <w:spacing w:line="220" w:lineRule="atLeast"/>
            </w:pPr>
            <w:r w:rsidRPr="00945A99">
              <w:t>70.61</w:t>
            </w:r>
          </w:p>
          <w:p w14:paraId="69FAB9CC" w14:textId="77777777" w:rsidR="00F15172" w:rsidRPr="00945A99" w:rsidRDefault="00F15172" w:rsidP="002B491A">
            <w:pPr>
              <w:spacing w:line="220" w:lineRule="atLeast"/>
            </w:pPr>
            <w:r w:rsidRPr="00945A99">
              <w:t>70.62</w:t>
            </w:r>
          </w:p>
        </w:tc>
        <w:tc>
          <w:tcPr>
            <w:tcW w:w="2098" w:type="dxa"/>
          </w:tcPr>
          <w:p w14:paraId="52B6A84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44630F4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Grondkabels</w:t>
            </w:r>
          </w:p>
        </w:tc>
        <w:tc>
          <w:tcPr>
            <w:tcW w:w="567" w:type="dxa"/>
          </w:tcPr>
          <w:p w14:paraId="274DDBF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70FBEC3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BA1EC4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14:paraId="5DF106E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2A19EF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900A6D1" w14:textId="77777777" w:rsidTr="002B491A">
        <w:tc>
          <w:tcPr>
            <w:tcW w:w="567" w:type="dxa"/>
          </w:tcPr>
          <w:p w14:paraId="430A4DA4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20</w:t>
            </w:r>
          </w:p>
        </w:tc>
        <w:tc>
          <w:tcPr>
            <w:tcW w:w="851" w:type="dxa"/>
          </w:tcPr>
          <w:p w14:paraId="7D516849" w14:textId="77777777" w:rsidR="00F15172" w:rsidRPr="00945A99" w:rsidRDefault="00F15172" w:rsidP="002B491A">
            <w:pPr>
              <w:spacing w:line="220" w:lineRule="atLeast"/>
            </w:pPr>
            <w:r w:rsidRPr="00945A99">
              <w:t>70.65</w:t>
            </w:r>
          </w:p>
        </w:tc>
        <w:tc>
          <w:tcPr>
            <w:tcW w:w="2098" w:type="dxa"/>
          </w:tcPr>
          <w:p w14:paraId="371AC55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19104D3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Waarschuwingsband</w:t>
            </w:r>
          </w:p>
        </w:tc>
        <w:tc>
          <w:tcPr>
            <w:tcW w:w="567" w:type="dxa"/>
          </w:tcPr>
          <w:p w14:paraId="216F88A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ED96B2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5F132E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14:paraId="113B93E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5A6BF2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86BB4CF" w14:textId="77777777" w:rsidTr="002B491A">
        <w:tc>
          <w:tcPr>
            <w:tcW w:w="567" w:type="dxa"/>
          </w:tcPr>
          <w:p w14:paraId="090C83BC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1</w:t>
            </w:r>
          </w:p>
        </w:tc>
        <w:tc>
          <w:tcPr>
            <w:tcW w:w="851" w:type="dxa"/>
          </w:tcPr>
          <w:p w14:paraId="402674AD" w14:textId="77777777"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14:paraId="1E56DF3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05BE6766" w14:textId="3D2D39F6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Aardplaten/ ringleiding</w:t>
            </w:r>
          </w:p>
        </w:tc>
        <w:tc>
          <w:tcPr>
            <w:tcW w:w="567" w:type="dxa"/>
          </w:tcPr>
          <w:p w14:paraId="749177C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BAD620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5960102" w14:textId="5168D12B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aanvullen grondwerk/ voor betonstort</w:t>
            </w:r>
          </w:p>
        </w:tc>
        <w:tc>
          <w:tcPr>
            <w:tcW w:w="2303" w:type="dxa"/>
          </w:tcPr>
          <w:p w14:paraId="36B15D2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D4E85B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AC8FF46" w14:textId="77777777" w:rsidTr="002B491A">
        <w:tc>
          <w:tcPr>
            <w:tcW w:w="567" w:type="dxa"/>
          </w:tcPr>
          <w:p w14:paraId="37045D6A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2</w:t>
            </w:r>
          </w:p>
        </w:tc>
        <w:tc>
          <w:tcPr>
            <w:tcW w:w="851" w:type="dxa"/>
          </w:tcPr>
          <w:p w14:paraId="3D807AC8" w14:textId="77777777"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14:paraId="04F32B3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7FCEA22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Aardelektrode</w:t>
            </w:r>
          </w:p>
        </w:tc>
        <w:tc>
          <w:tcPr>
            <w:tcW w:w="567" w:type="dxa"/>
          </w:tcPr>
          <w:p w14:paraId="353031C0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14F15C6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0A72CA7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70CDF20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7CBA6C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68912038" w14:textId="77777777" w:rsidTr="002B491A">
        <w:tc>
          <w:tcPr>
            <w:tcW w:w="567" w:type="dxa"/>
          </w:tcPr>
          <w:p w14:paraId="1BF5ED02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3</w:t>
            </w:r>
          </w:p>
        </w:tc>
        <w:tc>
          <w:tcPr>
            <w:tcW w:w="851" w:type="dxa"/>
          </w:tcPr>
          <w:p w14:paraId="449231A1" w14:textId="77777777"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14:paraId="3786C76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489C930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installatie</w:t>
            </w:r>
          </w:p>
        </w:tc>
        <w:tc>
          <w:tcPr>
            <w:tcW w:w="567" w:type="dxa"/>
          </w:tcPr>
          <w:p w14:paraId="39C27BB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511107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Keuring(en) door brandweer</w:t>
            </w:r>
          </w:p>
        </w:tc>
        <w:tc>
          <w:tcPr>
            <w:tcW w:w="2303" w:type="dxa"/>
          </w:tcPr>
          <w:p w14:paraId="2AB0ADA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570270A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3A97F9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Schriftelijke goedkeuring</w:t>
            </w:r>
          </w:p>
        </w:tc>
      </w:tr>
      <w:tr w:rsidR="00F15172" w:rsidRPr="00945A99" w14:paraId="24BB978C" w14:textId="77777777" w:rsidTr="002B491A">
        <w:tc>
          <w:tcPr>
            <w:tcW w:w="567" w:type="dxa"/>
          </w:tcPr>
          <w:p w14:paraId="228DE60D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4</w:t>
            </w:r>
          </w:p>
        </w:tc>
        <w:tc>
          <w:tcPr>
            <w:tcW w:w="851" w:type="dxa"/>
          </w:tcPr>
          <w:p w14:paraId="38BF552B" w14:textId="77777777"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14:paraId="1F33214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07912FD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67E3F1D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EC09BB2" w14:textId="0BEA5CD6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Visueel/</w:t>
            </w:r>
            <w:r w:rsidR="00190AF9">
              <w:rPr>
                <w:sz w:val="16"/>
                <w:szCs w:val="16"/>
              </w:rPr>
              <w:t xml:space="preserve"> </w:t>
            </w:r>
            <w:r w:rsidRPr="003D7725">
              <w:rPr>
                <w:sz w:val="16"/>
                <w:szCs w:val="16"/>
              </w:rPr>
              <w:t>lijst</w:t>
            </w:r>
          </w:p>
        </w:tc>
        <w:tc>
          <w:tcPr>
            <w:tcW w:w="2303" w:type="dxa"/>
          </w:tcPr>
          <w:p w14:paraId="2E21BB0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5F11D53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A2C68C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11D4F70" w14:textId="77777777" w:rsidTr="002B491A">
        <w:tc>
          <w:tcPr>
            <w:tcW w:w="567" w:type="dxa"/>
          </w:tcPr>
          <w:p w14:paraId="4BB18AC2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5</w:t>
            </w:r>
          </w:p>
        </w:tc>
        <w:tc>
          <w:tcPr>
            <w:tcW w:w="851" w:type="dxa"/>
          </w:tcPr>
          <w:p w14:paraId="75251774" w14:textId="77777777" w:rsidR="00F15172" w:rsidRPr="00945A99" w:rsidRDefault="00F15172" w:rsidP="002B491A">
            <w:pPr>
              <w:spacing w:line="220" w:lineRule="atLeast"/>
            </w:pPr>
            <w:r w:rsidRPr="00945A99">
              <w:t>75.10</w:t>
            </w:r>
          </w:p>
        </w:tc>
        <w:tc>
          <w:tcPr>
            <w:tcW w:w="2098" w:type="dxa"/>
          </w:tcPr>
          <w:p w14:paraId="2B01BB5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7C7C0E21" w14:textId="7CA0A11C" w:rsidR="00F15172" w:rsidRPr="00190AF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15172">
              <w:rPr>
                <w:sz w:val="16"/>
                <w:szCs w:val="16"/>
                <w:lang w:val="en-US"/>
              </w:rPr>
              <w:t>Fabr</w:t>
            </w:r>
            <w:r w:rsidR="00190AF9">
              <w:rPr>
                <w:sz w:val="16"/>
                <w:szCs w:val="16"/>
                <w:lang w:val="en-US"/>
              </w:rPr>
              <w:t>ikant</w:t>
            </w:r>
            <w:r w:rsidRPr="00F15172">
              <w:rPr>
                <w:sz w:val="16"/>
                <w:szCs w:val="16"/>
                <w:lang w:val="en-US"/>
              </w:rPr>
              <w:t xml:space="preserve"> Data-</w:t>
            </w:r>
            <w:proofErr w:type="spellStart"/>
            <w:r w:rsidRPr="00F15172">
              <w:rPr>
                <w:sz w:val="16"/>
                <w:szCs w:val="16"/>
                <w:lang w:val="en-US"/>
              </w:rPr>
              <w:t>installatie</w:t>
            </w:r>
            <w:proofErr w:type="spellEnd"/>
            <w:r w:rsidRPr="00F15172">
              <w:rPr>
                <w:sz w:val="16"/>
                <w:szCs w:val="16"/>
                <w:lang w:val="en-US"/>
              </w:rPr>
              <w:t xml:space="preserve"> Approved Installers </w:t>
            </w:r>
          </w:p>
        </w:tc>
        <w:tc>
          <w:tcPr>
            <w:tcW w:w="567" w:type="dxa"/>
          </w:tcPr>
          <w:p w14:paraId="3E3703EC" w14:textId="77777777" w:rsidR="00F15172" w:rsidRPr="00F15172" w:rsidRDefault="00F15172" w:rsidP="002B491A">
            <w:pPr>
              <w:spacing w:line="220" w:lineRule="atLeast"/>
              <w:jc w:val="center"/>
              <w:rPr>
                <w:lang w:val="en-US"/>
              </w:rPr>
            </w:pPr>
          </w:p>
        </w:tc>
        <w:tc>
          <w:tcPr>
            <w:tcW w:w="2162" w:type="dxa"/>
          </w:tcPr>
          <w:p w14:paraId="5F9E38F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Toetsing</w:t>
            </w:r>
          </w:p>
        </w:tc>
        <w:tc>
          <w:tcPr>
            <w:tcW w:w="2303" w:type="dxa"/>
          </w:tcPr>
          <w:p w14:paraId="53FD545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3898A4C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2F6621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Licentie</w:t>
            </w:r>
          </w:p>
        </w:tc>
      </w:tr>
      <w:tr w:rsidR="00F15172" w:rsidRPr="00945A99" w14:paraId="177A3A15" w14:textId="77777777" w:rsidTr="002B491A">
        <w:tc>
          <w:tcPr>
            <w:tcW w:w="567" w:type="dxa"/>
          </w:tcPr>
          <w:p w14:paraId="6C7D620A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6</w:t>
            </w:r>
          </w:p>
        </w:tc>
        <w:tc>
          <w:tcPr>
            <w:tcW w:w="851" w:type="dxa"/>
          </w:tcPr>
          <w:p w14:paraId="2126F81F" w14:textId="77777777" w:rsidR="00F15172" w:rsidRPr="00945A99" w:rsidRDefault="00F15172" w:rsidP="002B491A">
            <w:pPr>
              <w:spacing w:line="220" w:lineRule="atLeast"/>
            </w:pPr>
            <w:r w:rsidRPr="00945A99">
              <w:t>75.12</w:t>
            </w:r>
          </w:p>
        </w:tc>
        <w:tc>
          <w:tcPr>
            <w:tcW w:w="2098" w:type="dxa"/>
          </w:tcPr>
          <w:p w14:paraId="6F0972A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588190F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Brandmeldinstallatie / PVE</w:t>
            </w:r>
          </w:p>
        </w:tc>
        <w:tc>
          <w:tcPr>
            <w:tcW w:w="567" w:type="dxa"/>
          </w:tcPr>
          <w:p w14:paraId="7DA35B6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EF73C8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Goedkeuring gemeente</w:t>
            </w:r>
          </w:p>
        </w:tc>
        <w:tc>
          <w:tcPr>
            <w:tcW w:w="2303" w:type="dxa"/>
          </w:tcPr>
          <w:p w14:paraId="6DDB43B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0FC2AB5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A34D27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6EA4C91" w14:textId="77777777" w:rsidTr="002B491A">
        <w:tc>
          <w:tcPr>
            <w:tcW w:w="567" w:type="dxa"/>
          </w:tcPr>
          <w:p w14:paraId="4712E2DD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7</w:t>
            </w:r>
          </w:p>
        </w:tc>
        <w:tc>
          <w:tcPr>
            <w:tcW w:w="851" w:type="dxa"/>
          </w:tcPr>
          <w:p w14:paraId="3A960AB5" w14:textId="77777777"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2925941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21AF74D3" w14:textId="74086EA4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Meten: horizontale bekabeling, glasvezel</w:t>
            </w:r>
            <w:r w:rsidR="00190AF9">
              <w:rPr>
                <w:sz w:val="16"/>
                <w:szCs w:val="16"/>
              </w:rPr>
              <w:t>-</w:t>
            </w:r>
            <w:r w:rsidRPr="00945A99">
              <w:rPr>
                <w:sz w:val="16"/>
                <w:szCs w:val="16"/>
              </w:rPr>
              <w:t>bekabeling, basisomroep-</w:t>
            </w:r>
            <w:r w:rsidR="00BA110B" w:rsidRPr="00945A99">
              <w:rPr>
                <w:sz w:val="16"/>
                <w:szCs w:val="16"/>
              </w:rPr>
              <w:t>installatie, datacommunicatie</w:t>
            </w:r>
            <w:r w:rsidR="00BA110B">
              <w:rPr>
                <w:sz w:val="16"/>
                <w:szCs w:val="16"/>
              </w:rPr>
              <w:t xml:space="preserve"> </w:t>
            </w:r>
            <w:r w:rsidRPr="00945A99">
              <w:rPr>
                <w:sz w:val="16"/>
                <w:szCs w:val="16"/>
              </w:rPr>
              <w:t>installatie</w:t>
            </w:r>
          </w:p>
        </w:tc>
        <w:tc>
          <w:tcPr>
            <w:tcW w:w="567" w:type="dxa"/>
          </w:tcPr>
          <w:p w14:paraId="6321922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9F0B14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1CE5CE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4CE7E1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0C7AAA5" w14:textId="38F8290D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Rapport/ Certificaat</w:t>
            </w:r>
          </w:p>
        </w:tc>
      </w:tr>
      <w:tr w:rsidR="00F15172" w:rsidRPr="00945A99" w14:paraId="53418E30" w14:textId="77777777" w:rsidTr="002B491A">
        <w:tc>
          <w:tcPr>
            <w:tcW w:w="567" w:type="dxa"/>
          </w:tcPr>
          <w:p w14:paraId="05881B3D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8</w:t>
            </w:r>
          </w:p>
        </w:tc>
        <w:tc>
          <w:tcPr>
            <w:tcW w:w="851" w:type="dxa"/>
          </w:tcPr>
          <w:p w14:paraId="5189AE5A" w14:textId="77777777"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29F29F9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5BE05497" w14:textId="29D673C3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Beproeven/</w:t>
            </w:r>
            <w:r w:rsidR="00190AF9">
              <w:rPr>
                <w:sz w:val="16"/>
                <w:szCs w:val="16"/>
              </w:rPr>
              <w:t xml:space="preserve"> </w:t>
            </w:r>
            <w:r w:rsidRPr="00945A99">
              <w:rPr>
                <w:sz w:val="16"/>
                <w:szCs w:val="16"/>
              </w:rPr>
              <w:t>inregelen: basisomroepinstallatie</w:t>
            </w:r>
          </w:p>
        </w:tc>
        <w:tc>
          <w:tcPr>
            <w:tcW w:w="567" w:type="dxa"/>
          </w:tcPr>
          <w:p w14:paraId="481A19AB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C5795C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719D94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75B10E1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475B8D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30FA62C3" w14:textId="77777777" w:rsidTr="002B491A">
        <w:tc>
          <w:tcPr>
            <w:tcW w:w="567" w:type="dxa"/>
          </w:tcPr>
          <w:p w14:paraId="14F89F1B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9</w:t>
            </w:r>
          </w:p>
        </w:tc>
        <w:tc>
          <w:tcPr>
            <w:tcW w:w="851" w:type="dxa"/>
          </w:tcPr>
          <w:p w14:paraId="20FC9638" w14:textId="77777777"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151B99C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5EE7C41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Controleren brandmeldinstallatie</w:t>
            </w:r>
          </w:p>
        </w:tc>
        <w:tc>
          <w:tcPr>
            <w:tcW w:w="567" w:type="dxa"/>
          </w:tcPr>
          <w:p w14:paraId="7C5B24F5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FA5D37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7ADB3C7" w14:textId="2E4F85E1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aansluiting op brand</w:t>
            </w:r>
            <w:r w:rsidR="00190AF9">
              <w:rPr>
                <w:sz w:val="16"/>
                <w:szCs w:val="16"/>
              </w:rPr>
              <w:t xml:space="preserve">- </w:t>
            </w:r>
            <w:r w:rsidRPr="003D7725">
              <w:rPr>
                <w:sz w:val="16"/>
                <w:szCs w:val="16"/>
              </w:rPr>
              <w:t>meldposten</w:t>
            </w:r>
          </w:p>
        </w:tc>
        <w:tc>
          <w:tcPr>
            <w:tcW w:w="2303" w:type="dxa"/>
          </w:tcPr>
          <w:p w14:paraId="4DD69A5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CEB7BD5" w14:textId="3BCFDE62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Rapport/ certificaat (75.32)</w:t>
            </w:r>
          </w:p>
        </w:tc>
      </w:tr>
      <w:tr w:rsidR="00F15172" w:rsidRPr="00945A99" w14:paraId="797B6522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10AB9827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F8C452" w14:textId="77777777" w:rsidR="00F15172" w:rsidRPr="00945A99" w:rsidRDefault="00F15172" w:rsidP="002B491A">
            <w:pPr>
              <w:spacing w:line="220" w:lineRule="atLeast"/>
            </w:pPr>
            <w:r w:rsidRPr="00945A99">
              <w:t>75.90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5F90417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3C2BB371" w14:textId="17598D34" w:rsidR="00F15172" w:rsidRPr="00945A99" w:rsidRDefault="00190AF9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Toegangscontrole</w:t>
            </w:r>
            <w:r w:rsidR="00F15172" w:rsidRPr="00945A99">
              <w:rPr>
                <w:sz w:val="16"/>
                <w:szCs w:val="16"/>
              </w:rPr>
              <w:t>- en CCTV-installatie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38FC7A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DEAFDB9" w14:textId="618ABD22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Inregelen/ testen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B149AE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087F4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AC8193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CA0578D" w14:textId="77777777" w:rsidTr="002B491A">
        <w:tc>
          <w:tcPr>
            <w:tcW w:w="567" w:type="dxa"/>
            <w:shd w:val="clear" w:color="auto" w:fill="8FCAE7"/>
          </w:tcPr>
          <w:p w14:paraId="0DE3BE9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75147136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2C481F3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65E1C7A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21B579F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4A14847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102BC37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79F6A96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06CEF52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CB61E24" w14:textId="77777777" w:rsidTr="002B491A">
        <w:tc>
          <w:tcPr>
            <w:tcW w:w="567" w:type="dxa"/>
          </w:tcPr>
          <w:p w14:paraId="3E4B8966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13</w:t>
            </w:r>
            <w:r w:rsidR="00FF68FB">
              <w:t>1</w:t>
            </w:r>
          </w:p>
        </w:tc>
        <w:tc>
          <w:tcPr>
            <w:tcW w:w="851" w:type="dxa"/>
          </w:tcPr>
          <w:p w14:paraId="72E2EB56" w14:textId="77777777" w:rsidR="00F15172" w:rsidRPr="00945A99" w:rsidRDefault="00F15172" w:rsidP="002B491A">
            <w:pPr>
              <w:spacing w:line="220" w:lineRule="atLeast"/>
            </w:pPr>
            <w:r w:rsidRPr="00945A99">
              <w:t>80.13</w:t>
            </w:r>
          </w:p>
        </w:tc>
        <w:tc>
          <w:tcPr>
            <w:tcW w:w="2098" w:type="dxa"/>
          </w:tcPr>
          <w:p w14:paraId="066B47E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Liftinstallaties</w:t>
            </w:r>
          </w:p>
        </w:tc>
        <w:tc>
          <w:tcPr>
            <w:tcW w:w="2296" w:type="dxa"/>
          </w:tcPr>
          <w:p w14:paraId="5CB2B7A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</w:t>
            </w:r>
          </w:p>
        </w:tc>
        <w:tc>
          <w:tcPr>
            <w:tcW w:w="567" w:type="dxa"/>
          </w:tcPr>
          <w:p w14:paraId="4F3C1466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EE776A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 door Liftinstituut</w:t>
            </w:r>
          </w:p>
        </w:tc>
        <w:tc>
          <w:tcPr>
            <w:tcW w:w="2303" w:type="dxa"/>
          </w:tcPr>
          <w:p w14:paraId="20BED5B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ingebruikname</w:t>
            </w:r>
          </w:p>
        </w:tc>
        <w:tc>
          <w:tcPr>
            <w:tcW w:w="2303" w:type="dxa"/>
          </w:tcPr>
          <w:p w14:paraId="541944B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86DF0A7" w14:textId="2286B8DD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Rapport/ certificaat</w:t>
            </w:r>
          </w:p>
        </w:tc>
      </w:tr>
      <w:tr w:rsidR="00F15172" w:rsidRPr="00945A99" w14:paraId="17131730" w14:textId="77777777" w:rsidTr="002B491A">
        <w:tc>
          <w:tcPr>
            <w:tcW w:w="567" w:type="dxa"/>
          </w:tcPr>
          <w:p w14:paraId="51AF455C" w14:textId="77777777" w:rsidR="00F15172" w:rsidRPr="00945A99" w:rsidRDefault="00F15172" w:rsidP="00FF68FB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14:paraId="4C04C50B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14:paraId="6E08230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493533F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918466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351C0E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262FFF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B02859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ACBCA0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79F99FB" w14:textId="77777777" w:rsidTr="002B491A">
        <w:tc>
          <w:tcPr>
            <w:tcW w:w="567" w:type="dxa"/>
          </w:tcPr>
          <w:p w14:paraId="526D445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14:paraId="44E35E0D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14:paraId="619BE52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34B2C72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98E458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20D641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6C6AF3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F3C7C1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E705CA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</w:tbl>
    <w:p w14:paraId="20E3232D" w14:textId="77777777" w:rsidR="0082026C" w:rsidRPr="0082026C" w:rsidRDefault="0082026C" w:rsidP="002B491A">
      <w:pPr>
        <w:spacing w:line="220" w:lineRule="atLeast"/>
      </w:pPr>
    </w:p>
    <w:p w14:paraId="44C94BE4" w14:textId="77777777" w:rsidR="0082026C" w:rsidRDefault="0082026C" w:rsidP="002B491A">
      <w:pPr>
        <w:spacing w:line="220" w:lineRule="atLeast"/>
      </w:pPr>
    </w:p>
    <w:sectPr w:rsidR="0082026C" w:rsidSect="009605E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 w:code="9"/>
      <w:pgMar w:top="2461" w:right="2835" w:bottom="851" w:left="964" w:header="2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1A5A" w14:textId="77777777" w:rsidR="0071015F" w:rsidRDefault="0071015F">
      <w:r>
        <w:separator/>
      </w:r>
    </w:p>
  </w:endnote>
  <w:endnote w:type="continuationSeparator" w:id="0">
    <w:p w14:paraId="1E2BA100" w14:textId="77777777" w:rsidR="0071015F" w:rsidRDefault="0071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417"/>
      <w:gridCol w:w="2340"/>
    </w:tblGrid>
    <w:tr w:rsidR="003A2739" w:rsidRPr="0082515A" w14:paraId="32F1933D" w14:textId="77777777" w:rsidTr="002254DD">
      <w:trPr>
        <w:trHeight w:val="180"/>
      </w:trPr>
      <w:tc>
        <w:tcPr>
          <w:tcW w:w="12417" w:type="dxa"/>
          <w:vAlign w:val="bottom"/>
        </w:tcPr>
        <w:p w14:paraId="6EE4B391" w14:textId="77777777" w:rsidR="003A2739" w:rsidRDefault="003A2739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Besteknummer: </w:t>
          </w:r>
          <w:permStart w:id="938753476" w:edGrp="everyone"/>
          <w:r>
            <w:rPr>
              <w:sz w:val="13"/>
            </w:rPr>
            <w:t>……</w:t>
          </w:r>
          <w:permEnd w:id="938753476"/>
        </w:p>
        <w:p w14:paraId="56C9C087" w14:textId="77777777" w:rsidR="003A2739" w:rsidRDefault="009C78CD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>Print d</w:t>
          </w:r>
          <w:r w:rsidR="003A2739">
            <w:rPr>
              <w:sz w:val="13"/>
            </w:rPr>
            <w:t xml:space="preserve">atum: </w:t>
          </w:r>
          <w:permStart w:id="1278492247" w:edGrp="everyone"/>
          <w:r w:rsidR="003A2739">
            <w:rPr>
              <w:sz w:val="13"/>
            </w:rPr>
            <w:t>……</w:t>
          </w:r>
          <w:permEnd w:id="1278492247"/>
        </w:p>
        <w:p w14:paraId="14EBE8D1" w14:textId="77777777" w:rsidR="003A2739" w:rsidRPr="0082515A" w:rsidRDefault="003A2739" w:rsidP="009605E7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Licentienummer: </w:t>
          </w:r>
          <w:permStart w:id="1233205429" w:edGrp="everyone"/>
          <w:r>
            <w:rPr>
              <w:sz w:val="13"/>
            </w:rPr>
            <w:t>……</w:t>
          </w:r>
          <w:permEnd w:id="1233205429"/>
          <w:r w:rsidRPr="0082515A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14:paraId="394F5160" w14:textId="77777777" w:rsidR="003A2739" w:rsidRPr="0082515A" w:rsidRDefault="003A2739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" w:name="classif_type_next1"/>
          <w:bookmarkStart w:id="2" w:name="lpage_next"/>
          <w:bookmarkEnd w:id="1"/>
          <w:r w:rsidRPr="0082515A">
            <w:rPr>
              <w:sz w:val="13"/>
            </w:rPr>
            <w:t>Pagina</w:t>
          </w:r>
          <w:bookmarkEnd w:id="2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2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3" w:name="lof_next"/>
          <w:r w:rsidRPr="0082515A">
            <w:rPr>
              <w:sz w:val="13"/>
            </w:rPr>
            <w:t>van</w:t>
          </w:r>
          <w:bookmarkEnd w:id="3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14:paraId="78AA49F2" w14:textId="77777777" w:rsidR="003A2739" w:rsidRPr="0082515A" w:rsidRDefault="003A2739" w:rsidP="00E92C24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98"/>
      <w:gridCol w:w="2268"/>
    </w:tblGrid>
    <w:tr w:rsidR="003A2739" w:rsidRPr="0082515A" w14:paraId="19F62BDA" w14:textId="77777777" w:rsidTr="0011014C">
      <w:trPr>
        <w:trHeight w:val="180"/>
      </w:trPr>
      <w:tc>
        <w:tcPr>
          <w:tcW w:w="13098" w:type="dxa"/>
          <w:vAlign w:val="bottom"/>
        </w:tcPr>
        <w:p w14:paraId="6A64FB11" w14:textId="77777777" w:rsidR="003A2739" w:rsidRPr="0082515A" w:rsidRDefault="003A2739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268" w:type="dxa"/>
          <w:tcMar>
            <w:left w:w="255" w:type="dxa"/>
          </w:tcMar>
        </w:tcPr>
        <w:p w14:paraId="3F00BA41" w14:textId="77777777" w:rsidR="003A2739" w:rsidRPr="0082515A" w:rsidRDefault="003A2739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8" w:name="classif_type1"/>
          <w:bookmarkStart w:id="19" w:name="lpage"/>
          <w:bookmarkEnd w:id="18"/>
          <w:r w:rsidRPr="0082515A">
            <w:rPr>
              <w:sz w:val="13"/>
            </w:rPr>
            <w:t>Pagina</w:t>
          </w:r>
          <w:bookmarkEnd w:id="19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1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0" w:name="lof"/>
          <w:r w:rsidRPr="0082515A">
            <w:rPr>
              <w:sz w:val="13"/>
            </w:rPr>
            <w:t>van</w:t>
          </w:r>
          <w:bookmarkEnd w:id="20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14:paraId="13FD14AD" w14:textId="77777777" w:rsidR="003A2739" w:rsidRPr="0082515A" w:rsidRDefault="003A2739" w:rsidP="002375DE">
    <w:pPr>
      <w:pStyle w:val="Voettekst"/>
      <w:spacing w:line="240" w:lineRule="exact"/>
    </w:pPr>
  </w:p>
  <w:p w14:paraId="6F0EF973" w14:textId="77777777" w:rsidR="003A2739" w:rsidRPr="0082515A" w:rsidRDefault="003A2739" w:rsidP="002375DE">
    <w:pPr>
      <w:pStyle w:val="Voettekst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6E73" w14:textId="77777777" w:rsidR="0071015F" w:rsidRDefault="0071015F">
      <w:r>
        <w:separator/>
      </w:r>
    </w:p>
  </w:footnote>
  <w:footnote w:type="continuationSeparator" w:id="0">
    <w:p w14:paraId="05D29B1A" w14:textId="77777777" w:rsidR="0071015F" w:rsidRDefault="0071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BCCD" w14:textId="77777777" w:rsidR="003A2739" w:rsidRDefault="003A2739">
    <w:pPr>
      <w:pStyle w:val="Koptekst"/>
    </w:pPr>
  </w:p>
  <w:p w14:paraId="0D04DF84" w14:textId="77777777" w:rsidR="003A2739" w:rsidRDefault="003A2739">
    <w:pPr>
      <w:pStyle w:val="Koptekst"/>
    </w:pPr>
  </w:p>
  <w:p w14:paraId="0EFF72AB" w14:textId="77777777" w:rsidR="003A2739" w:rsidRDefault="003A2739" w:rsidP="009605E7">
    <w:pPr>
      <w:pStyle w:val="Koptekst"/>
      <w:rPr>
        <w:sz w:val="13"/>
        <w:szCs w:val="13"/>
      </w:rPr>
    </w:pPr>
    <w:permStart w:id="1555573567" w:edGrp="everyone"/>
    <w:r w:rsidRPr="00934768">
      <w:rPr>
        <w:sz w:val="13"/>
        <w:szCs w:val="13"/>
      </w:rPr>
      <w:t>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  <w:r w:rsidRPr="00934768">
      <w:rPr>
        <w:sz w:val="13"/>
        <w:szCs w:val="13"/>
      </w:rPr>
      <w:t xml:space="preserve"> </w:t>
    </w:r>
  </w:p>
  <w:p w14:paraId="78DEC7EF" w14:textId="77777777" w:rsidR="003A2739" w:rsidRPr="00934768" w:rsidRDefault="003A2739" w:rsidP="009605E7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</w:p>
  <w:permEnd w:id="1555573567"/>
  <w:p w14:paraId="21421D48" w14:textId="77777777" w:rsidR="005D7E85" w:rsidRDefault="005D7E85"/>
  <w:p w14:paraId="4A6EFFA7" w14:textId="77777777" w:rsidR="005D7E85" w:rsidRDefault="005D7E85" w:rsidP="00BA110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3A2739" w:rsidRPr="0082515A" w14:paraId="68CEFB45" w14:textId="77777777" w:rsidTr="00F772EC">
      <w:trPr>
        <w:trHeight w:val="1650"/>
      </w:trPr>
      <w:tc>
        <w:tcPr>
          <w:tcW w:w="2013" w:type="dxa"/>
          <w:vAlign w:val="bottom"/>
        </w:tcPr>
        <w:p w14:paraId="39E3876C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3A2739" w:rsidRPr="0082515A" w14:paraId="465F6CFB" w14:textId="77777777" w:rsidTr="00FE7E5F">
      <w:trPr>
        <w:trHeight w:val="180"/>
      </w:trPr>
      <w:tc>
        <w:tcPr>
          <w:tcW w:w="2013" w:type="dxa"/>
        </w:tcPr>
        <w:p w14:paraId="678A7961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3A2739" w:rsidRPr="0082515A" w14:paraId="5380FC90" w14:textId="77777777" w:rsidTr="004B0702">
      <w:trPr>
        <w:trHeight w:val="448"/>
      </w:trPr>
      <w:tc>
        <w:tcPr>
          <w:tcW w:w="2013" w:type="dxa"/>
        </w:tcPr>
        <w:p w14:paraId="55E4C4DB" w14:textId="77777777"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4" w:name="section"/>
          <w:r>
            <w:rPr>
              <w:sz w:val="13"/>
            </w:rPr>
            <w:t xml:space="preserve">Directie </w:t>
          </w:r>
          <w:r>
            <w:rPr>
              <w:sz w:val="13"/>
              <w:szCs w:val="13"/>
            </w:rPr>
            <w:t xml:space="preserve"> </w:t>
          </w:r>
          <w:permStart w:id="812390722" w:edGrp="everyone"/>
          <w:r>
            <w:rPr>
              <w:sz w:val="13"/>
            </w:rPr>
            <w:t>……</w:t>
          </w:r>
          <w:bookmarkEnd w:id="4"/>
          <w:permEnd w:id="812390722"/>
        </w:p>
        <w:p w14:paraId="4460E012" w14:textId="77777777" w:rsidR="003A2739" w:rsidRPr="0082515A" w:rsidRDefault="003A2739" w:rsidP="003A2739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Afdeling </w:t>
          </w:r>
          <w:r>
            <w:rPr>
              <w:sz w:val="13"/>
              <w:szCs w:val="13"/>
            </w:rPr>
            <w:t xml:space="preserve"> </w:t>
          </w:r>
          <w:permStart w:id="1446663212" w:edGrp="everyone"/>
          <w:r>
            <w:rPr>
              <w:sz w:val="13"/>
            </w:rPr>
            <w:t>……</w:t>
          </w:r>
          <w:permEnd w:id="1446663212"/>
        </w:p>
      </w:tc>
    </w:tr>
    <w:tr w:rsidR="003A2739" w:rsidRPr="0082515A" w14:paraId="18060898" w14:textId="77777777" w:rsidTr="00640E0C">
      <w:trPr>
        <w:trHeight w:val="450"/>
      </w:trPr>
      <w:tc>
        <w:tcPr>
          <w:tcW w:w="2013" w:type="dxa"/>
        </w:tcPr>
        <w:p w14:paraId="1665FAFB" w14:textId="77777777"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bookmarkStart w:id="5" w:name="visit_address"/>
          <w:bookmarkEnd w:id="5"/>
          <w:r>
            <w:rPr>
              <w:b/>
              <w:sz w:val="13"/>
            </w:rPr>
            <w:t>Projectnaam</w:t>
          </w:r>
        </w:p>
        <w:p w14:paraId="615A1A6A" w14:textId="77777777"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6" w:name="date"/>
          <w:bookmarkEnd w:id="6"/>
          <w:permStart w:id="1316431966" w:edGrp="everyone"/>
          <w:r>
            <w:rPr>
              <w:sz w:val="13"/>
            </w:rPr>
            <w:t>……</w:t>
          </w:r>
        </w:p>
        <w:p w14:paraId="58B44D4B" w14:textId="77777777"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 w:rsidRPr="003A2739">
            <w:rPr>
              <w:bCs/>
              <w:sz w:val="13"/>
              <w:szCs w:val="13"/>
            </w:rPr>
            <w:fldChar w:fldCharType="begin"/>
          </w:r>
          <w:r w:rsidRPr="003A2739">
            <w:rPr>
              <w:bCs/>
              <w:sz w:val="13"/>
              <w:szCs w:val="13"/>
            </w:rPr>
            <w:instrText xml:space="preserve"> MACROBUTTON NoMacro [Klik </w:instrText>
          </w:r>
          <w:r w:rsidRPr="003A2739">
            <w:rPr>
              <w:b/>
              <w:bCs/>
              <w:sz w:val="13"/>
              <w:szCs w:val="13"/>
            </w:rPr>
            <w:instrText>hier</w:instrText>
          </w:r>
          <w:r w:rsidRPr="003A2739">
            <w:rPr>
              <w:bCs/>
              <w:sz w:val="13"/>
              <w:szCs w:val="13"/>
            </w:rPr>
            <w:instrText xml:space="preserve"> en vul in]</w:instrText>
          </w:r>
          <w:r w:rsidRPr="003A2739">
            <w:rPr>
              <w:bCs/>
              <w:sz w:val="13"/>
              <w:szCs w:val="13"/>
            </w:rPr>
            <w:fldChar w:fldCharType="end"/>
          </w:r>
          <w:permEnd w:id="1316431966"/>
        </w:p>
      </w:tc>
    </w:tr>
    <w:tr w:rsidR="003A2739" w:rsidRPr="0082515A" w14:paraId="0B2F67C2" w14:textId="77777777" w:rsidTr="00640E0C">
      <w:trPr>
        <w:trHeight w:val="450"/>
      </w:trPr>
      <w:tc>
        <w:tcPr>
          <w:tcW w:w="2013" w:type="dxa"/>
        </w:tcPr>
        <w:p w14:paraId="3A847A99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Projectnummer</w:t>
          </w:r>
        </w:p>
        <w:p w14:paraId="07600F16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permStart w:id="1489462267" w:edGrp="everyone"/>
          <w:r>
            <w:rPr>
              <w:sz w:val="13"/>
            </w:rPr>
            <w:t>……</w:t>
          </w:r>
          <w:permEnd w:id="1489462267"/>
        </w:p>
      </w:tc>
    </w:tr>
    <w:tr w:rsidR="003A2739" w:rsidRPr="0082515A" w14:paraId="40CF6AF3" w14:textId="77777777" w:rsidTr="00640E0C">
      <w:trPr>
        <w:trHeight w:val="450"/>
      </w:trPr>
      <w:tc>
        <w:tcPr>
          <w:tcW w:w="2013" w:type="dxa"/>
        </w:tcPr>
        <w:p w14:paraId="34AC29C3" w14:textId="77777777"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Fase</w:t>
          </w:r>
        </w:p>
        <w:p w14:paraId="4BCADEBA" w14:textId="77777777"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permStart w:id="2049054040" w:edGrp="everyone"/>
          <w:r>
            <w:rPr>
              <w:sz w:val="13"/>
            </w:rPr>
            <w:t>……</w:t>
          </w:r>
          <w:permEnd w:id="2049054040"/>
        </w:p>
      </w:tc>
    </w:tr>
    <w:tr w:rsidR="003A2739" w:rsidRPr="00190AF9" w14:paraId="6F68E11D" w14:textId="77777777" w:rsidTr="00640E0C">
      <w:trPr>
        <w:trHeight w:val="450"/>
      </w:trPr>
      <w:tc>
        <w:tcPr>
          <w:tcW w:w="2013" w:type="dxa"/>
        </w:tcPr>
        <w:p w14:paraId="64C9AE7A" w14:textId="7AFFBC5C" w:rsidR="003A2739" w:rsidRPr="00BA110B" w:rsidRDefault="003A2739" w:rsidP="004065FD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 w:rsidRPr="00BA110B">
            <w:rPr>
              <w:b/>
              <w:sz w:val="13"/>
            </w:rPr>
            <w:t>Versienummer</w:t>
          </w:r>
          <w:r w:rsidR="00BA110B">
            <w:rPr>
              <w:b/>
              <w:sz w:val="13"/>
            </w:rPr>
            <w:t>:</w:t>
          </w:r>
        </w:p>
        <w:p w14:paraId="28375FF4" w14:textId="4265042D" w:rsidR="008A597F" w:rsidRPr="00190AF9" w:rsidRDefault="008A597F" w:rsidP="00447240">
          <w:pPr>
            <w:framePr w:hSpace="181" w:wrap="around" w:vAnchor="text" w:hAnchor="page" w:x="14261" w:y="1"/>
            <w:spacing w:line="180" w:lineRule="atLeast"/>
            <w:rPr>
              <w:sz w:val="13"/>
              <w:lang w:val="de-DE"/>
            </w:rPr>
          </w:pPr>
          <w:r w:rsidRPr="00190AF9">
            <w:rPr>
              <w:bCs/>
              <w:sz w:val="11"/>
              <w:szCs w:val="13"/>
              <w:lang w:val="de-DE"/>
            </w:rPr>
            <w:t xml:space="preserve">RRU </w:t>
          </w:r>
          <w:r w:rsidR="00BA110B">
            <w:rPr>
              <w:bCs/>
              <w:sz w:val="11"/>
              <w:szCs w:val="13"/>
              <w:lang w:val="de-DE"/>
            </w:rPr>
            <w:t>2012-</w:t>
          </w:r>
          <w:r w:rsidRPr="00190AF9">
            <w:rPr>
              <w:bCs/>
              <w:sz w:val="11"/>
              <w:szCs w:val="13"/>
              <w:lang w:val="de-DE"/>
            </w:rPr>
            <w:t>202</w:t>
          </w:r>
          <w:r w:rsidR="00BA110B">
            <w:rPr>
              <w:bCs/>
              <w:sz w:val="11"/>
              <w:szCs w:val="13"/>
              <w:lang w:val="de-DE"/>
            </w:rPr>
            <w:t>3</w:t>
          </w:r>
          <w:r w:rsidRPr="00190AF9">
            <w:rPr>
              <w:bCs/>
              <w:sz w:val="11"/>
              <w:szCs w:val="13"/>
              <w:lang w:val="de-DE"/>
            </w:rPr>
            <w:t>-</w:t>
          </w:r>
          <w:r w:rsidR="00447240" w:rsidRPr="00190AF9">
            <w:rPr>
              <w:bCs/>
              <w:sz w:val="11"/>
              <w:szCs w:val="13"/>
              <w:lang w:val="de-DE"/>
            </w:rPr>
            <w:t>1</w:t>
          </w:r>
          <w:r w:rsidR="00B77984" w:rsidRPr="00190AF9">
            <w:rPr>
              <w:bCs/>
              <w:sz w:val="11"/>
              <w:szCs w:val="13"/>
              <w:lang w:val="de-DE"/>
            </w:rPr>
            <w:t>_v1</w:t>
          </w:r>
        </w:p>
      </w:tc>
    </w:tr>
  </w:tbl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3A2739" w:rsidRPr="00190AF9" w14:paraId="48ED9190" w14:textId="77777777" w:rsidTr="002254DD">
      <w:trPr>
        <w:trHeight w:hRule="exact" w:val="220"/>
      </w:trPr>
      <w:tc>
        <w:tcPr>
          <w:tcW w:w="7483" w:type="dxa"/>
        </w:tcPr>
        <w:p w14:paraId="25910EB2" w14:textId="77777777" w:rsidR="003A2739" w:rsidRPr="00190AF9" w:rsidRDefault="003A2739" w:rsidP="00540188">
          <w:pPr>
            <w:pStyle w:val="Koptekst"/>
            <w:spacing w:line="180" w:lineRule="atLeast"/>
            <w:rPr>
              <w:sz w:val="13"/>
              <w:lang w:val="de-DE"/>
            </w:rPr>
          </w:pPr>
          <w:bookmarkStart w:id="7" w:name="ldealt_with_by"/>
          <w:bookmarkStart w:id="8" w:name="ldefined_by"/>
          <w:bookmarkStart w:id="9" w:name="lnum_pages_appendixes"/>
          <w:bookmarkStart w:id="10" w:name="lspecimen"/>
          <w:bookmarkStart w:id="11" w:name="return_text"/>
          <w:bookmarkStart w:id="12" w:name="lappendix"/>
          <w:bookmarkEnd w:id="7"/>
          <w:bookmarkEnd w:id="8"/>
          <w:bookmarkEnd w:id="9"/>
          <w:bookmarkEnd w:id="10"/>
          <w:bookmarkEnd w:id="11"/>
          <w:bookmarkEnd w:id="12"/>
          <w:r>
            <w:rPr>
              <w:noProof/>
              <w:sz w:val="13"/>
              <w:lang w:eastAsia="nl-NL"/>
            </w:rPr>
            <w:drawing>
              <wp:anchor distT="0" distB="0" distL="114300" distR="114300" simplePos="0" relativeHeight="251661824" behindDoc="0" locked="0" layoutInCell="1" allowOverlap="1" wp14:anchorId="5A51E266" wp14:editId="126759AB">
                <wp:simplePos x="0" y="0"/>
                <wp:positionH relativeFrom="column">
                  <wp:posOffset>4638040</wp:posOffset>
                </wp:positionH>
                <wp:positionV relativeFrom="paragraph">
                  <wp:posOffset>-172720</wp:posOffset>
                </wp:positionV>
                <wp:extent cx="2766060" cy="1645920"/>
                <wp:effectExtent l="0" t="0" r="0" b="0"/>
                <wp:wrapNone/>
                <wp:docPr id="10" name="Afbeelding 6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O_BZK_RVB_Logo_6_RGB_pos_nl.png"/>
                        <pic:cNvPicPr/>
                      </pic:nvPicPr>
                      <pic:blipFill>
                        <a:blip r:embed="rId1"/>
                        <a:srcRect l="418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6060" cy="1645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3A2739" w:rsidRPr="00190AF9" w14:paraId="0DE35485" w14:textId="77777777" w:rsidTr="00A873BB">
      <w:trPr>
        <w:trHeight w:val="2100"/>
      </w:trPr>
      <w:tc>
        <w:tcPr>
          <w:tcW w:w="7483" w:type="dxa"/>
        </w:tcPr>
        <w:p w14:paraId="5CF6256A" w14:textId="77777777" w:rsidR="003A2739" w:rsidRPr="00190AF9" w:rsidRDefault="003A2739">
          <w:pPr>
            <w:pStyle w:val="Koptekst"/>
            <w:rPr>
              <w:lang w:val="de-DE"/>
            </w:rPr>
          </w:pPr>
          <w:bookmarkStart w:id="13" w:name="lto"/>
          <w:bookmarkEnd w:id="13"/>
        </w:p>
        <w:p w14:paraId="6A06471F" w14:textId="77777777" w:rsidR="003A2739" w:rsidRPr="00190AF9" w:rsidRDefault="003A2739">
          <w:pPr>
            <w:pStyle w:val="Koptekst"/>
            <w:rPr>
              <w:lang w:val="de-DE"/>
            </w:rPr>
          </w:pPr>
          <w:bookmarkStart w:id="14" w:name="to"/>
          <w:bookmarkEnd w:id="14"/>
        </w:p>
      </w:tc>
    </w:tr>
    <w:bookmarkStart w:id="15" w:name="note_label"/>
    <w:bookmarkStart w:id="16" w:name="subject"/>
    <w:bookmarkStart w:id="17" w:name="model_name"/>
    <w:bookmarkEnd w:id="15"/>
    <w:bookmarkEnd w:id="16"/>
    <w:bookmarkEnd w:id="17"/>
    <w:tr w:rsidR="003A2739" w:rsidRPr="0082515A" w14:paraId="36A06C17" w14:textId="77777777" w:rsidTr="007C648B">
      <w:trPr>
        <w:trHeight w:val="680"/>
      </w:trPr>
      <w:tc>
        <w:tcPr>
          <w:tcW w:w="7483" w:type="dxa"/>
          <w:vAlign w:val="bottom"/>
        </w:tcPr>
        <w:p w14:paraId="652E2724" w14:textId="77777777" w:rsidR="003A2739" w:rsidRPr="0082515A" w:rsidRDefault="003A2739">
          <w:pPr>
            <w:pStyle w:val="Koptekst"/>
          </w:pPr>
          <w:r>
            <w:rPr>
              <w:noProof/>
              <w:sz w:val="13"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1E7BD34" wp14:editId="525243B0">
                    <wp:simplePos x="0" y="0"/>
                    <wp:positionH relativeFrom="column">
                      <wp:posOffset>1257300</wp:posOffset>
                    </wp:positionH>
                    <wp:positionV relativeFrom="paragraph">
                      <wp:posOffset>144780</wp:posOffset>
                    </wp:positionV>
                    <wp:extent cx="3429000" cy="516890"/>
                    <wp:effectExtent l="2540" t="0" r="0" b="0"/>
                    <wp:wrapNone/>
                    <wp:docPr id="2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29000" cy="516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B1DD15" w14:textId="2D60FCC9" w:rsidR="003A2739" w:rsidRDefault="003A2739" w:rsidP="00A94F74">
                                <w:r>
                                  <w:t xml:space="preserve"> </w:t>
                                </w:r>
                                <w:r w:rsidR="00BA110B">
                                  <w:t xml:space="preserve">MODEL </w:t>
                                </w:r>
                                <w:r>
                                  <w:t>TOEZICHTKEURINGSPLAN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1E7BD3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6" type="#_x0000_t202" style="position:absolute;margin-left:99pt;margin-top:11.4pt;width:270pt;height:4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" filled="f" stroked="f">
                    <v:textbox>
                      <w:txbxContent>
                        <w:p w14:paraId="59B1DD15" w14:textId="2D60FCC9" w:rsidR="003A2739" w:rsidRDefault="003A2739" w:rsidP="00A94F74">
                          <w:r>
                            <w:t xml:space="preserve"> </w:t>
                          </w:r>
                          <w:r w:rsidR="00BA110B">
                            <w:t xml:space="preserve">MODEL </w:t>
                          </w:r>
                          <w:r>
                            <w:t>TOEZICHTKEURINGSPLAN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nl-NL"/>
            </w:rPr>
            <w:drawing>
              <wp:inline distT="0" distB="0" distL="0" distR="0" wp14:anchorId="38FBA1F0" wp14:editId="2880365A">
                <wp:extent cx="1019175" cy="426366"/>
                <wp:effectExtent l="19050" t="0" r="9525" b="0"/>
                <wp:docPr id="1" name="Afbeelding 1" descr="C:\Program Files\Defensie\Logos\bijl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gram Files\Defensie\Logos\bijlag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4263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35F8A4B" w14:textId="77777777" w:rsidR="003A2739" w:rsidRPr="0082515A" w:rsidRDefault="003A2739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857B9"/>
    <w:multiLevelType w:val="multilevel"/>
    <w:tmpl w:val="9F7E389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1" w15:restartNumberingAfterBreak="0">
    <w:nsid w:val="2E5F36ED"/>
    <w:multiLevelType w:val="multilevel"/>
    <w:tmpl w:val="C400F188"/>
    <w:lvl w:ilvl="0">
      <w:start w:val="1"/>
      <w:numFmt w:val="decimal"/>
      <w:pStyle w:val="VO-DO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05363"/>
    <w:multiLevelType w:val="hybridMultilevel"/>
    <w:tmpl w:val="65F4CFFE"/>
    <w:lvl w:ilvl="0" w:tplc="6A48C36C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9594BA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208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2D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C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6A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06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1E8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631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nl-NL" w:vendorID="64" w:dllVersion="6" w:nlCheck="1" w:checkStyle="0"/>
  <w:activeWritingStyle w:appName="MSWord" w:lang="en-US" w:vendorID="64" w:dllVersion="6" w:nlCheck="1" w:checkStyle="1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" w:val="0"/>
    <w:docVar w:name="author" w:val="Wanders"/>
    <w:docVar w:name="classif" w:val="0"/>
    <w:docVar w:name="date" w:val="12-1-2010"/>
    <w:docVar w:name="fr" w:val="2"/>
    <w:docVar w:name="lang" w:val="1043"/>
    <w:docVar w:name="logoprint" w:val="Yes"/>
    <w:docVar w:name="print" w:val="blank"/>
    <w:docVar w:name="rdate" w:val="12-1-2010"/>
    <w:docVar w:name="rlang" w:val="1043"/>
    <w:docVar w:name="sending" w:val="0"/>
    <w:docVar w:name="ttype" w:val="0"/>
    <w:docVar w:name="type" w:val="Appendix_landscape"/>
    <w:docVar w:name="xfrf" w:val="1"/>
    <w:docVar w:name="xfrn" w:val="1"/>
  </w:docVars>
  <w:rsids>
    <w:rsidRoot w:val="0082515A"/>
    <w:rsid w:val="00002E50"/>
    <w:rsid w:val="00023644"/>
    <w:rsid w:val="00056FE3"/>
    <w:rsid w:val="000864AF"/>
    <w:rsid w:val="000901E7"/>
    <w:rsid w:val="000A662A"/>
    <w:rsid w:val="000B7874"/>
    <w:rsid w:val="000C092D"/>
    <w:rsid w:val="000C4C23"/>
    <w:rsid w:val="000E1857"/>
    <w:rsid w:val="000E3131"/>
    <w:rsid w:val="0011014C"/>
    <w:rsid w:val="00123720"/>
    <w:rsid w:val="00133C2C"/>
    <w:rsid w:val="00137F2C"/>
    <w:rsid w:val="00144E0F"/>
    <w:rsid w:val="00144F76"/>
    <w:rsid w:val="00173C41"/>
    <w:rsid w:val="00182093"/>
    <w:rsid w:val="00183B48"/>
    <w:rsid w:val="00190AF9"/>
    <w:rsid w:val="00196F7E"/>
    <w:rsid w:val="001A33B3"/>
    <w:rsid w:val="001B2985"/>
    <w:rsid w:val="001D14E8"/>
    <w:rsid w:val="001F02DC"/>
    <w:rsid w:val="001F0E1D"/>
    <w:rsid w:val="0020387D"/>
    <w:rsid w:val="002254DD"/>
    <w:rsid w:val="002306FB"/>
    <w:rsid w:val="0023479D"/>
    <w:rsid w:val="002375DE"/>
    <w:rsid w:val="00237FBE"/>
    <w:rsid w:val="00246205"/>
    <w:rsid w:val="002537A5"/>
    <w:rsid w:val="002865A2"/>
    <w:rsid w:val="002929A2"/>
    <w:rsid w:val="002A1CB3"/>
    <w:rsid w:val="002A63E9"/>
    <w:rsid w:val="002B491A"/>
    <w:rsid w:val="002B63C5"/>
    <w:rsid w:val="002B6433"/>
    <w:rsid w:val="002D3895"/>
    <w:rsid w:val="002D56C6"/>
    <w:rsid w:val="002E2854"/>
    <w:rsid w:val="002E405A"/>
    <w:rsid w:val="002E7AEE"/>
    <w:rsid w:val="0030236D"/>
    <w:rsid w:val="0030390F"/>
    <w:rsid w:val="0031624E"/>
    <w:rsid w:val="00334797"/>
    <w:rsid w:val="00350CDA"/>
    <w:rsid w:val="00370A8F"/>
    <w:rsid w:val="00375B77"/>
    <w:rsid w:val="00377034"/>
    <w:rsid w:val="003830B3"/>
    <w:rsid w:val="0038549C"/>
    <w:rsid w:val="003A2739"/>
    <w:rsid w:val="003A790F"/>
    <w:rsid w:val="003B4BDE"/>
    <w:rsid w:val="003C0066"/>
    <w:rsid w:val="003D3935"/>
    <w:rsid w:val="003E130D"/>
    <w:rsid w:val="003E7B45"/>
    <w:rsid w:val="003F6678"/>
    <w:rsid w:val="004065FD"/>
    <w:rsid w:val="00406BEB"/>
    <w:rsid w:val="004174E9"/>
    <w:rsid w:val="004450DF"/>
    <w:rsid w:val="00447240"/>
    <w:rsid w:val="00452929"/>
    <w:rsid w:val="00464912"/>
    <w:rsid w:val="00475703"/>
    <w:rsid w:val="0048453D"/>
    <w:rsid w:val="00487839"/>
    <w:rsid w:val="0049607F"/>
    <w:rsid w:val="004B0702"/>
    <w:rsid w:val="004B7F4D"/>
    <w:rsid w:val="004D677F"/>
    <w:rsid w:val="004E1A04"/>
    <w:rsid w:val="004F3EDA"/>
    <w:rsid w:val="00500E85"/>
    <w:rsid w:val="00502627"/>
    <w:rsid w:val="005104C6"/>
    <w:rsid w:val="0051638A"/>
    <w:rsid w:val="0052194C"/>
    <w:rsid w:val="00534927"/>
    <w:rsid w:val="00540188"/>
    <w:rsid w:val="00556458"/>
    <w:rsid w:val="00572558"/>
    <w:rsid w:val="00576B1D"/>
    <w:rsid w:val="0057786B"/>
    <w:rsid w:val="00582E89"/>
    <w:rsid w:val="00590683"/>
    <w:rsid w:val="005B7175"/>
    <w:rsid w:val="005C20CD"/>
    <w:rsid w:val="005D04B9"/>
    <w:rsid w:val="005D7E85"/>
    <w:rsid w:val="005E5CED"/>
    <w:rsid w:val="005F71D3"/>
    <w:rsid w:val="0060342B"/>
    <w:rsid w:val="006136C4"/>
    <w:rsid w:val="006159C9"/>
    <w:rsid w:val="00616683"/>
    <w:rsid w:val="006322E1"/>
    <w:rsid w:val="00633E9F"/>
    <w:rsid w:val="00640E0C"/>
    <w:rsid w:val="0065301A"/>
    <w:rsid w:val="0067056A"/>
    <w:rsid w:val="00694761"/>
    <w:rsid w:val="00696E2A"/>
    <w:rsid w:val="006D7C26"/>
    <w:rsid w:val="006F2DBB"/>
    <w:rsid w:val="00700AAA"/>
    <w:rsid w:val="007020E8"/>
    <w:rsid w:val="007067F3"/>
    <w:rsid w:val="00706FF0"/>
    <w:rsid w:val="0071015F"/>
    <w:rsid w:val="007608F2"/>
    <w:rsid w:val="00774D6C"/>
    <w:rsid w:val="007807EB"/>
    <w:rsid w:val="00782A26"/>
    <w:rsid w:val="00790B3F"/>
    <w:rsid w:val="007C2067"/>
    <w:rsid w:val="007C648B"/>
    <w:rsid w:val="007D727A"/>
    <w:rsid w:val="007F566C"/>
    <w:rsid w:val="00803B6A"/>
    <w:rsid w:val="008063A3"/>
    <w:rsid w:val="0082026C"/>
    <w:rsid w:val="00823A8B"/>
    <w:rsid w:val="00823D5D"/>
    <w:rsid w:val="0082515A"/>
    <w:rsid w:val="00837F1A"/>
    <w:rsid w:val="00840BE5"/>
    <w:rsid w:val="00857E61"/>
    <w:rsid w:val="008759F3"/>
    <w:rsid w:val="00894AE4"/>
    <w:rsid w:val="008A597F"/>
    <w:rsid w:val="008E2755"/>
    <w:rsid w:val="008E2CFB"/>
    <w:rsid w:val="008F7C59"/>
    <w:rsid w:val="00907DAD"/>
    <w:rsid w:val="0091515C"/>
    <w:rsid w:val="009167C5"/>
    <w:rsid w:val="00931624"/>
    <w:rsid w:val="00944A5B"/>
    <w:rsid w:val="009453B3"/>
    <w:rsid w:val="00945D97"/>
    <w:rsid w:val="009463E9"/>
    <w:rsid w:val="009605E7"/>
    <w:rsid w:val="009615D6"/>
    <w:rsid w:val="00990F22"/>
    <w:rsid w:val="009A136C"/>
    <w:rsid w:val="009A7561"/>
    <w:rsid w:val="009B58D8"/>
    <w:rsid w:val="009B6F72"/>
    <w:rsid w:val="009C5006"/>
    <w:rsid w:val="009C78CD"/>
    <w:rsid w:val="009D6108"/>
    <w:rsid w:val="009D76D0"/>
    <w:rsid w:val="009E4F99"/>
    <w:rsid w:val="00A133CC"/>
    <w:rsid w:val="00A50909"/>
    <w:rsid w:val="00A761CA"/>
    <w:rsid w:val="00A81671"/>
    <w:rsid w:val="00A81EEF"/>
    <w:rsid w:val="00A84AD4"/>
    <w:rsid w:val="00A871AC"/>
    <w:rsid w:val="00A873BB"/>
    <w:rsid w:val="00A87DC3"/>
    <w:rsid w:val="00A91E96"/>
    <w:rsid w:val="00A94F74"/>
    <w:rsid w:val="00AA1573"/>
    <w:rsid w:val="00AA15C7"/>
    <w:rsid w:val="00AD38A0"/>
    <w:rsid w:val="00B1230C"/>
    <w:rsid w:val="00B15670"/>
    <w:rsid w:val="00B25F20"/>
    <w:rsid w:val="00B26140"/>
    <w:rsid w:val="00B306EA"/>
    <w:rsid w:val="00B31D81"/>
    <w:rsid w:val="00B34C10"/>
    <w:rsid w:val="00B410F5"/>
    <w:rsid w:val="00B422AB"/>
    <w:rsid w:val="00B635C3"/>
    <w:rsid w:val="00B63859"/>
    <w:rsid w:val="00B70581"/>
    <w:rsid w:val="00B74B1D"/>
    <w:rsid w:val="00B77984"/>
    <w:rsid w:val="00BA110B"/>
    <w:rsid w:val="00BA794D"/>
    <w:rsid w:val="00BB03F0"/>
    <w:rsid w:val="00BB06F8"/>
    <w:rsid w:val="00BD7B72"/>
    <w:rsid w:val="00BE65B8"/>
    <w:rsid w:val="00C1110C"/>
    <w:rsid w:val="00C17962"/>
    <w:rsid w:val="00C224FE"/>
    <w:rsid w:val="00C24DCD"/>
    <w:rsid w:val="00C45350"/>
    <w:rsid w:val="00C4728A"/>
    <w:rsid w:val="00C71790"/>
    <w:rsid w:val="00C94951"/>
    <w:rsid w:val="00CA2F62"/>
    <w:rsid w:val="00CA584E"/>
    <w:rsid w:val="00CB7423"/>
    <w:rsid w:val="00CC1F14"/>
    <w:rsid w:val="00CC2E7D"/>
    <w:rsid w:val="00CC66FB"/>
    <w:rsid w:val="00CD193C"/>
    <w:rsid w:val="00CD6992"/>
    <w:rsid w:val="00CF0A44"/>
    <w:rsid w:val="00CF4F09"/>
    <w:rsid w:val="00D16686"/>
    <w:rsid w:val="00D2079E"/>
    <w:rsid w:val="00D230F3"/>
    <w:rsid w:val="00D26CEC"/>
    <w:rsid w:val="00D27349"/>
    <w:rsid w:val="00D4568F"/>
    <w:rsid w:val="00D72D63"/>
    <w:rsid w:val="00D75B40"/>
    <w:rsid w:val="00D90310"/>
    <w:rsid w:val="00D96858"/>
    <w:rsid w:val="00DD33A7"/>
    <w:rsid w:val="00DD4EFB"/>
    <w:rsid w:val="00DE2F79"/>
    <w:rsid w:val="00DE5656"/>
    <w:rsid w:val="00DF155A"/>
    <w:rsid w:val="00E00CA7"/>
    <w:rsid w:val="00E21AE7"/>
    <w:rsid w:val="00E263C2"/>
    <w:rsid w:val="00E27358"/>
    <w:rsid w:val="00E40C6C"/>
    <w:rsid w:val="00E457EC"/>
    <w:rsid w:val="00E51A85"/>
    <w:rsid w:val="00E63F1D"/>
    <w:rsid w:val="00E65F9C"/>
    <w:rsid w:val="00E81935"/>
    <w:rsid w:val="00E87EF2"/>
    <w:rsid w:val="00E92C24"/>
    <w:rsid w:val="00E9373E"/>
    <w:rsid w:val="00EB3B3F"/>
    <w:rsid w:val="00EE058A"/>
    <w:rsid w:val="00EF0A67"/>
    <w:rsid w:val="00EF59E3"/>
    <w:rsid w:val="00F0144C"/>
    <w:rsid w:val="00F15172"/>
    <w:rsid w:val="00F62C5E"/>
    <w:rsid w:val="00F772EC"/>
    <w:rsid w:val="00F8158C"/>
    <w:rsid w:val="00F83D3F"/>
    <w:rsid w:val="00F87920"/>
    <w:rsid w:val="00FE11D7"/>
    <w:rsid w:val="00FE218A"/>
    <w:rsid w:val="00FE3C47"/>
    <w:rsid w:val="00FE43D7"/>
    <w:rsid w:val="00FE7E5F"/>
    <w:rsid w:val="00FF2653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F8BF21"/>
  <w15:docId w15:val="{18B88A2F-AB3A-405D-AF73-094345D0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A110B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EE058A"/>
    <w:pPr>
      <w:keepNext/>
      <w:numPr>
        <w:numId w:val="5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EE058A"/>
    <w:pPr>
      <w:keepNext/>
      <w:numPr>
        <w:ilvl w:val="1"/>
        <w:numId w:val="5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EE058A"/>
    <w:pPr>
      <w:keepNext/>
      <w:numPr>
        <w:ilvl w:val="2"/>
        <w:numId w:val="5"/>
      </w:numPr>
      <w:outlineLvl w:val="2"/>
    </w:pPr>
    <w:rPr>
      <w:rFonts w:cs="Arial"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31624E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31624E"/>
    <w:pPr>
      <w:numPr>
        <w:numId w:val="2"/>
      </w:numPr>
    </w:pPr>
  </w:style>
  <w:style w:type="paragraph" w:customStyle="1" w:styleId="VO-DOHoofdstuk">
    <w:name w:val="VO-DO Hoofdstuk"/>
    <w:basedOn w:val="Kop1"/>
    <w:autoRedefine/>
    <w:rsid w:val="0082026C"/>
    <w:pPr>
      <w:widowControl w:val="0"/>
      <w:numPr>
        <w:numId w:val="6"/>
      </w:numPr>
      <w:spacing w:after="0" w:line="240" w:lineRule="auto"/>
    </w:pPr>
    <w:rPr>
      <w:rFonts w:ascii="Times New Roman" w:hAnsi="Times New Roman" w:cs="Times New Roman"/>
      <w:b/>
      <w:bCs w:val="0"/>
      <w:snapToGrid w:val="0"/>
      <w:kern w:val="0"/>
      <w:sz w:val="32"/>
      <w:szCs w:val="20"/>
      <w:lang w:eastAsia="nl-NL"/>
    </w:rPr>
  </w:style>
  <w:style w:type="character" w:styleId="Paginanummer">
    <w:name w:val="page number"/>
    <w:basedOn w:val="Standaardalinea-lettertype"/>
    <w:rsid w:val="0082026C"/>
  </w:style>
  <w:style w:type="paragraph" w:styleId="Ballontekst">
    <w:name w:val="Balloon Text"/>
    <w:basedOn w:val="Standaard"/>
    <w:link w:val="BallontekstChar"/>
    <w:rsid w:val="009B58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B58D8"/>
    <w:rPr>
      <w:rFonts w:ascii="Tahoma" w:hAnsi="Tahoma" w:cs="Tahoma"/>
      <w:sz w:val="16"/>
      <w:szCs w:val="16"/>
      <w:lang w:eastAsia="bg-BG"/>
    </w:rPr>
  </w:style>
  <w:style w:type="paragraph" w:customStyle="1" w:styleId="Tekstzonderopmaak1">
    <w:name w:val="Tekst zonder opmaak1"/>
    <w:basedOn w:val="Standaard"/>
    <w:rsid w:val="003F667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sz w:val="20"/>
      <w:szCs w:val="20"/>
      <w:lang w:eastAsia="en-US"/>
    </w:rPr>
  </w:style>
  <w:style w:type="character" w:customStyle="1" w:styleId="KoptekstChar">
    <w:name w:val="Koptekst Char"/>
    <w:link w:val="Koptekst"/>
    <w:uiPriority w:val="99"/>
    <w:rsid w:val="009605E7"/>
    <w:rPr>
      <w:rFonts w:ascii="Verdana" w:hAnsi="Verdana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app_landscape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B9AAC7-62DF-46CD-939E-B53958030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0AFC6-01D0-442E-815F-3DAAF3467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F1C6D0-954F-4473-B0EC-3ED7220540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app_landscape</Template>
  <TotalTime>0</TotalTime>
  <Pages>9</Pages>
  <Words>2218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nummer</vt:lpstr>
    </vt:vector>
  </TitlesOfParts>
  <Company>Rijksoverheid</Company>
  <LinksUpToDate>false</LinksUpToDate>
  <CharactersWithSpaces>14392</CharactersWithSpaces>
  <SharedDoc>false</SharedDoc>
  <HLinks>
    <vt:vector size="18" baseType="variant">
      <vt:variant>
        <vt:i4>6553641</vt:i4>
      </vt:variant>
      <vt:variant>
        <vt:i4>4646</vt:i4>
      </vt:variant>
      <vt:variant>
        <vt:i4>1025</vt:i4>
      </vt:variant>
      <vt:variant>
        <vt:i4>1</vt:i4>
      </vt:variant>
      <vt:variant>
        <vt:lpwstr>C:\Program Files\Defensie\Logos\bijlage.png</vt:lpwstr>
      </vt:variant>
      <vt:variant>
        <vt:lpwstr/>
      </vt:variant>
      <vt:variant>
        <vt:i4>8323084</vt:i4>
      </vt:variant>
      <vt:variant>
        <vt:i4>4838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5898302</vt:i4>
      </vt:variant>
      <vt:variant>
        <vt:i4>4952</vt:i4>
      </vt:variant>
      <vt:variant>
        <vt:i4>1027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nummer</dc:title>
  <dc:creator>u00h6s4</dc:creator>
  <cp:lastModifiedBy>Cuba, Giovanni de</cp:lastModifiedBy>
  <cp:revision>3</cp:revision>
  <cp:lastPrinted>2010-01-12T13:10:00Z</cp:lastPrinted>
  <dcterms:created xsi:type="dcterms:W3CDTF">2023-01-04T09:23:00Z</dcterms:created>
  <dcterms:modified xsi:type="dcterms:W3CDTF">2023-01-31T14:49:00Z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